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C8663" w14:textId="65AF12BF" w:rsidR="00891DBD" w:rsidRDefault="0007310A" w:rsidP="00B712D6">
      <w:pPr>
        <w:spacing w:after="100" w:afterAutospacing="1" w:line="360" w:lineRule="auto"/>
        <w:ind w:left="56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`</w:t>
      </w:r>
      <w:r w:rsidR="00B712D6">
        <w:rPr>
          <w:rFonts w:ascii="Arial" w:hAnsi="Arial" w:cs="Arial"/>
          <w:sz w:val="22"/>
          <w:szCs w:val="22"/>
        </w:rPr>
        <w:t xml:space="preserve">           </w:t>
      </w:r>
      <w:r w:rsidR="00891DBD">
        <w:rPr>
          <w:rFonts w:ascii="Arial" w:hAnsi="Arial" w:cs="Arial"/>
          <w:sz w:val="22"/>
          <w:szCs w:val="22"/>
        </w:rPr>
        <w:t>Radom, dnia</w:t>
      </w:r>
      <w:r w:rsidR="00D53A91">
        <w:rPr>
          <w:rFonts w:ascii="Arial" w:hAnsi="Arial" w:cs="Arial"/>
          <w:sz w:val="22"/>
          <w:szCs w:val="22"/>
        </w:rPr>
        <w:t>..……………</w:t>
      </w:r>
      <w:r w:rsidR="00891DBD">
        <w:rPr>
          <w:rFonts w:ascii="Arial" w:hAnsi="Arial" w:cs="Arial"/>
          <w:sz w:val="22"/>
          <w:szCs w:val="22"/>
        </w:rPr>
        <w:t>r.</w:t>
      </w:r>
    </w:p>
    <w:p w14:paraId="5E4C53FD" w14:textId="77777777" w:rsidR="00891DBD" w:rsidRDefault="00891DBD" w:rsidP="00891DB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13EEA73" w14:textId="1CDE35A3" w:rsidR="00891DBD" w:rsidRDefault="00891DBD" w:rsidP="00891D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FORMULARZ OFERT</w:t>
      </w:r>
      <w:r w:rsidR="00B712D6">
        <w:rPr>
          <w:rFonts w:ascii="Arial" w:hAnsi="Arial" w:cs="Arial"/>
          <w:b/>
          <w:sz w:val="22"/>
          <w:szCs w:val="22"/>
        </w:rPr>
        <w:t>OWY</w:t>
      </w:r>
    </w:p>
    <w:p w14:paraId="55B519F0" w14:textId="2147DDDF" w:rsidR="00891DBD" w:rsidRPr="00B46252" w:rsidRDefault="00891DBD" w:rsidP="00B46252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B46252">
        <w:rPr>
          <w:rFonts w:ascii="Arial" w:hAnsi="Arial" w:cs="Arial"/>
          <w:b/>
          <w:sz w:val="20"/>
          <w:szCs w:val="20"/>
        </w:rPr>
        <w:t>w p</w:t>
      </w:r>
      <w:r w:rsidR="00B46252" w:rsidRPr="00B46252">
        <w:rPr>
          <w:rFonts w:ascii="Arial" w:hAnsi="Arial" w:cs="Arial"/>
          <w:b/>
          <w:sz w:val="20"/>
          <w:szCs w:val="20"/>
        </w:rPr>
        <w:t xml:space="preserve">ostępowaniu o wartości niższej niż określona w art. 2 ust. 1 pkt 1 i 3 ustawy Pzp </w:t>
      </w:r>
      <w:r w:rsidR="00B46252" w:rsidRPr="00B46252">
        <w:rPr>
          <w:rFonts w:ascii="Arial" w:hAnsi="Arial" w:cs="Arial"/>
          <w:b/>
          <w:sz w:val="20"/>
          <w:szCs w:val="20"/>
        </w:rPr>
        <w:br/>
        <w:t>z dnia 11 września 2019 r.</w:t>
      </w:r>
    </w:p>
    <w:p w14:paraId="1FB0F610" w14:textId="77777777" w:rsidR="00891DBD" w:rsidRDefault="00891DBD" w:rsidP="00891DBD">
      <w:pPr>
        <w:spacing w:line="360" w:lineRule="auto"/>
        <w:rPr>
          <w:rFonts w:ascii="Arial" w:hAnsi="Arial" w:cs="Arial"/>
          <w:sz w:val="22"/>
          <w:szCs w:val="22"/>
        </w:rPr>
      </w:pPr>
    </w:p>
    <w:p w14:paraId="42A1D7F9" w14:textId="25C9C741" w:rsidR="00891DBD" w:rsidRDefault="00891DBD" w:rsidP="00EA166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</w:t>
      </w:r>
      <w:r>
        <w:rPr>
          <w:rFonts w:ascii="Arial" w:hAnsi="Arial" w:cs="Arial"/>
          <w:b/>
          <w:sz w:val="22"/>
          <w:szCs w:val="22"/>
        </w:rPr>
        <w:t>„</w:t>
      </w:r>
      <w:bookmarkStart w:id="0" w:name="_Hlk226096639"/>
      <w:r w:rsidR="004B0FA8" w:rsidRPr="004B0FA8">
        <w:rPr>
          <w:rFonts w:ascii="Arial" w:hAnsi="Arial" w:cs="Arial"/>
          <w:b/>
          <w:sz w:val="22"/>
          <w:szCs w:val="22"/>
        </w:rPr>
        <w:t>Zakup i dostawa filtrów, korków spustowych do pojazdów służby Czołgowo - Samochodowej  dla 42 BLSz oraz jednostek wojskowyc</w:t>
      </w:r>
      <w:r w:rsidR="004B0FA8">
        <w:rPr>
          <w:rFonts w:ascii="Arial" w:hAnsi="Arial" w:cs="Arial"/>
          <w:b/>
          <w:sz w:val="22"/>
          <w:szCs w:val="22"/>
        </w:rPr>
        <w:t>h będących na jej zaopatrzeniu</w:t>
      </w:r>
      <w:bookmarkEnd w:id="0"/>
      <w:r w:rsidR="004B0FA8">
        <w:rPr>
          <w:rFonts w:ascii="Arial" w:hAnsi="Arial" w:cs="Arial"/>
          <w:b/>
          <w:sz w:val="22"/>
          <w:szCs w:val="22"/>
        </w:rPr>
        <w:t xml:space="preserve">” </w:t>
      </w:r>
    </w:p>
    <w:p w14:paraId="55E73D21" w14:textId="77777777" w:rsidR="00891DBD" w:rsidRDefault="00891DBD" w:rsidP="00891DB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1. Zamawiający: </w:t>
      </w:r>
    </w:p>
    <w:p w14:paraId="2320F461" w14:textId="77777777" w:rsidR="00891DBD" w:rsidRDefault="00891DBD" w:rsidP="00891DB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42 Baza Lotnictwa Szkolnego</w:t>
      </w:r>
    </w:p>
    <w:p w14:paraId="424BFB77" w14:textId="77777777" w:rsidR="00891DBD" w:rsidRDefault="00891DBD" w:rsidP="00891DB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26-603 Radom</w:t>
      </w:r>
    </w:p>
    <w:p w14:paraId="77FACFFB" w14:textId="77777777" w:rsidR="00891DBD" w:rsidRDefault="00891DBD" w:rsidP="00891DB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ul. Sadków 9</w:t>
      </w:r>
    </w:p>
    <w:p w14:paraId="6C09C286" w14:textId="77777777" w:rsidR="00891DBD" w:rsidRDefault="00891DBD" w:rsidP="00891DB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Opis przedmiotu zamówienia:</w:t>
      </w:r>
    </w:p>
    <w:p w14:paraId="06CE78D0" w14:textId="4F029879" w:rsidR="004B0FA8" w:rsidRDefault="00891DBD" w:rsidP="00891DBD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Przedmiotem niniejszego zamówienia jest </w:t>
      </w:r>
      <w:r w:rsidR="00982202">
        <w:rPr>
          <w:rFonts w:ascii="Arial" w:hAnsi="Arial" w:cs="Arial"/>
          <w:sz w:val="22"/>
          <w:szCs w:val="22"/>
        </w:rPr>
        <w:t>z</w:t>
      </w:r>
      <w:r w:rsidR="00982202" w:rsidRPr="00982202">
        <w:rPr>
          <w:rFonts w:ascii="Arial" w:hAnsi="Arial" w:cs="Arial"/>
          <w:sz w:val="22"/>
          <w:szCs w:val="22"/>
        </w:rPr>
        <w:t>akup i dostawa filtrów, korków spustowych do pojazdów służby Czołgowo - Samochodowej  dla 42 BLSz oraz jednostek wojskowych</w:t>
      </w:r>
      <w:r w:rsidR="004B0FA8">
        <w:rPr>
          <w:rFonts w:ascii="Arial" w:hAnsi="Arial" w:cs="Arial"/>
          <w:sz w:val="22"/>
          <w:szCs w:val="22"/>
        </w:rPr>
        <w:t xml:space="preserve"> będących na jej zaopatrzeniu.</w:t>
      </w:r>
      <w:r w:rsidR="00982202">
        <w:rPr>
          <w:rFonts w:ascii="Arial" w:hAnsi="Arial" w:cs="Arial"/>
          <w:sz w:val="22"/>
          <w:szCs w:val="22"/>
        </w:rPr>
        <w:t xml:space="preserve"> </w:t>
      </w:r>
    </w:p>
    <w:p w14:paraId="20627BA6" w14:textId="6393A6E5" w:rsidR="00891DBD" w:rsidRDefault="004B0FA8" w:rsidP="00891DBD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Przedstawiona </w:t>
      </w:r>
      <w:r w:rsidR="00891DBD">
        <w:rPr>
          <w:rFonts w:ascii="Arial" w:hAnsi="Arial" w:cs="Arial"/>
          <w:sz w:val="22"/>
          <w:szCs w:val="22"/>
        </w:rPr>
        <w:t>oferta musi zawierać cenę netto i brutto wykazaną w formularzu ofertowym.</w:t>
      </w:r>
    </w:p>
    <w:p w14:paraId="7D2E63AC" w14:textId="2F8AD78A" w:rsidR="00891DBD" w:rsidRDefault="00891DBD" w:rsidP="004B0FA8">
      <w:pPr>
        <w:pStyle w:val="Akapitzlist"/>
        <w:numPr>
          <w:ilvl w:val="0"/>
          <w:numId w:val="9"/>
        </w:numPr>
        <w:suppressAutoHyphens w:val="0"/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</w:t>
      </w:r>
      <w:r w:rsidR="007B1634">
        <w:rPr>
          <w:rFonts w:ascii="Arial" w:hAnsi="Arial" w:cs="Arial"/>
        </w:rPr>
        <w:t>realizacji</w:t>
      </w:r>
      <w:r>
        <w:rPr>
          <w:rFonts w:ascii="Arial" w:hAnsi="Arial" w:cs="Arial"/>
        </w:rPr>
        <w:t>:</w:t>
      </w:r>
      <w:r w:rsidR="00EB02AC">
        <w:rPr>
          <w:rFonts w:ascii="Arial" w:hAnsi="Arial" w:cs="Arial"/>
        </w:rPr>
        <w:t xml:space="preserve"> </w:t>
      </w:r>
      <w:r w:rsidR="0007310A">
        <w:rPr>
          <w:rFonts w:ascii="Arial" w:hAnsi="Arial" w:cs="Arial"/>
        </w:rPr>
        <w:t xml:space="preserve">do </w:t>
      </w:r>
      <w:r w:rsidR="00B378EF">
        <w:rPr>
          <w:rFonts w:ascii="Arial" w:hAnsi="Arial" w:cs="Arial"/>
        </w:rPr>
        <w:t>20</w:t>
      </w:r>
      <w:r w:rsidR="00871AD2" w:rsidRPr="00871AD2">
        <w:rPr>
          <w:rFonts w:ascii="Arial" w:hAnsi="Arial" w:cs="Arial"/>
        </w:rPr>
        <w:t xml:space="preserve"> dni kalendarzowych od dnia zawarcia umowy.</w:t>
      </w:r>
    </w:p>
    <w:p w14:paraId="77B2AB8D" w14:textId="7A809957" w:rsidR="00891DBD" w:rsidRDefault="00891DBD" w:rsidP="004B0FA8">
      <w:pPr>
        <w:pStyle w:val="Akapitzlist"/>
        <w:numPr>
          <w:ilvl w:val="0"/>
          <w:numId w:val="9"/>
        </w:numPr>
        <w:suppressAutoHyphens w:val="0"/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data ważności materiałów zgodnie z załącznikiem nr 1 – opis przedmiotu zamówienia;</w:t>
      </w:r>
    </w:p>
    <w:p w14:paraId="1C6C39FC" w14:textId="7E2CC881" w:rsidR="00891DBD" w:rsidRPr="004B0FA8" w:rsidRDefault="004B0FA8" w:rsidP="004B0FA8">
      <w:pPr>
        <w:pStyle w:val="Akapitzlist"/>
        <w:numPr>
          <w:ilvl w:val="0"/>
          <w:numId w:val="9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91DBD" w:rsidRPr="004B0FA8">
        <w:rPr>
          <w:rFonts w:ascii="Arial" w:hAnsi="Arial" w:cs="Arial"/>
        </w:rPr>
        <w:t xml:space="preserve">dostawa: pod adres Zamawiającego do magazynu </w:t>
      </w:r>
      <w:r w:rsidR="00486A87" w:rsidRPr="004B0FA8">
        <w:rPr>
          <w:rFonts w:ascii="Arial" w:hAnsi="Arial" w:cs="Arial"/>
        </w:rPr>
        <w:t xml:space="preserve">zgodnie z załącznikiem </w:t>
      </w:r>
      <w:r>
        <w:rPr>
          <w:rFonts w:ascii="Arial" w:hAnsi="Arial" w:cs="Arial"/>
        </w:rPr>
        <w:br/>
        <w:t xml:space="preserve">  </w:t>
      </w:r>
      <w:r w:rsidR="00871AD2">
        <w:rPr>
          <w:rFonts w:ascii="Arial" w:hAnsi="Arial" w:cs="Arial"/>
        </w:rPr>
        <w:t>nr 1 – opis</w:t>
      </w:r>
      <w:r>
        <w:rPr>
          <w:rFonts w:ascii="Arial" w:hAnsi="Arial" w:cs="Arial"/>
        </w:rPr>
        <w:t xml:space="preserve"> </w:t>
      </w:r>
      <w:r w:rsidR="00486A87" w:rsidRPr="004B0FA8">
        <w:rPr>
          <w:rFonts w:ascii="Arial" w:hAnsi="Arial" w:cs="Arial"/>
        </w:rPr>
        <w:t>przedmiotu zamówienia</w:t>
      </w:r>
    </w:p>
    <w:p w14:paraId="7EF93277" w14:textId="77777777" w:rsidR="00891DBD" w:rsidRDefault="00891DBD" w:rsidP="004B0FA8">
      <w:pPr>
        <w:pStyle w:val="Akapitzlist"/>
        <w:numPr>
          <w:ilvl w:val="0"/>
          <w:numId w:val="9"/>
        </w:numPr>
        <w:suppressAutoHyphens w:val="0"/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warunki płatności: przelew w terminie 30 dni od dnia prawidłowo wystawionej </w:t>
      </w:r>
      <w:r>
        <w:rPr>
          <w:rFonts w:ascii="Arial" w:hAnsi="Arial" w:cs="Arial"/>
        </w:rPr>
        <w:br/>
        <w:t>i dostarczonej faktury VAT.</w:t>
      </w:r>
    </w:p>
    <w:p w14:paraId="3911E8BB" w14:textId="4D83E807" w:rsidR="00891DBD" w:rsidRDefault="00891DBD" w:rsidP="00DA2DCB">
      <w:pPr>
        <w:pStyle w:val="Akapitzlist"/>
        <w:numPr>
          <w:ilvl w:val="0"/>
          <w:numId w:val="9"/>
        </w:numPr>
        <w:suppressAutoHyphens w:val="0"/>
        <w:spacing w:after="0" w:line="360" w:lineRule="auto"/>
        <w:ind w:left="782" w:hanging="35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</w:t>
      </w:r>
      <w:r w:rsidR="00982202">
        <w:rPr>
          <w:rFonts w:ascii="Arial" w:hAnsi="Arial" w:cs="Arial"/>
        </w:rPr>
        <w:t xml:space="preserve"> nie</w:t>
      </w:r>
      <w:r>
        <w:rPr>
          <w:rFonts w:ascii="Arial" w:hAnsi="Arial" w:cs="Arial"/>
        </w:rPr>
        <w:t xml:space="preserve"> </w:t>
      </w:r>
      <w:r w:rsidR="00486A87">
        <w:rPr>
          <w:rFonts w:ascii="Arial" w:hAnsi="Arial" w:cs="Arial"/>
        </w:rPr>
        <w:t>dopuszcza</w:t>
      </w:r>
      <w:r>
        <w:rPr>
          <w:rFonts w:ascii="Arial" w:hAnsi="Arial" w:cs="Arial"/>
        </w:rPr>
        <w:t xml:space="preserve"> składania ofert częściowych.</w:t>
      </w:r>
    </w:p>
    <w:p w14:paraId="477A34A2" w14:textId="16348D76" w:rsidR="00DA2DCB" w:rsidRPr="00DA2DCB" w:rsidRDefault="00DA2DCB" w:rsidP="00DA2DCB">
      <w:pPr>
        <w:pStyle w:val="Akapitzlist"/>
        <w:numPr>
          <w:ilvl w:val="0"/>
          <w:numId w:val="9"/>
        </w:numPr>
        <w:suppressAutoHyphens w:val="0"/>
        <w:spacing w:line="360" w:lineRule="auto"/>
        <w:ind w:left="782" w:right="58" w:hanging="357"/>
        <w:contextualSpacing/>
        <w:jc w:val="both"/>
        <w:rPr>
          <w:rFonts w:ascii="Arial" w:hAnsi="Arial" w:cs="Arial"/>
          <w:bCs/>
        </w:rPr>
      </w:pPr>
      <w:r w:rsidRPr="00DA2DCB">
        <w:rPr>
          <w:rFonts w:ascii="Arial" w:hAnsi="Arial" w:cs="Arial"/>
          <w:bCs/>
        </w:rPr>
        <w:t xml:space="preserve">Warunki i okres wymaganej gwarancji </w:t>
      </w:r>
      <w:r w:rsidRPr="00DA2DCB">
        <w:rPr>
          <w:rFonts w:ascii="Arial" w:hAnsi="Arial" w:cs="Arial"/>
        </w:rPr>
        <w:t>- 12 miesięcy</w:t>
      </w:r>
      <w:r>
        <w:rPr>
          <w:rFonts w:ascii="Arial" w:hAnsi="Arial" w:cs="Arial"/>
        </w:rPr>
        <w:t xml:space="preserve"> od daty dostarczenia towaru. </w:t>
      </w:r>
    </w:p>
    <w:p w14:paraId="6E322272" w14:textId="659D068A" w:rsidR="00EE4D5F" w:rsidRPr="00DA2DCB" w:rsidRDefault="00EE4D5F" w:rsidP="00DA2DCB">
      <w:pPr>
        <w:pStyle w:val="Akapitzlist"/>
        <w:numPr>
          <w:ilvl w:val="0"/>
          <w:numId w:val="9"/>
        </w:numPr>
        <w:suppressAutoHyphens w:val="0"/>
        <w:spacing w:before="120" w:after="120" w:line="360" w:lineRule="auto"/>
        <w:ind w:left="782" w:right="23" w:hanging="357"/>
        <w:contextualSpacing/>
        <w:jc w:val="both"/>
        <w:rPr>
          <w:rFonts w:ascii="Arial" w:hAnsi="Arial" w:cs="Arial"/>
          <w:b/>
          <w:bCs/>
          <w:u w:val="single"/>
        </w:rPr>
      </w:pPr>
      <w:r w:rsidRPr="00DA2DCB">
        <w:rPr>
          <w:rFonts w:ascii="Arial" w:hAnsi="Arial" w:cs="Arial"/>
        </w:rPr>
        <w:t>Wymagania Zamawiającego związane z przedmiotem zamówienia</w:t>
      </w:r>
      <w:r w:rsidR="00B378EF" w:rsidRPr="00DA2DCB">
        <w:rPr>
          <w:rFonts w:ascii="Arial" w:hAnsi="Arial" w:cs="Arial"/>
          <w:b/>
          <w:bCs/>
        </w:rPr>
        <w:t xml:space="preserve"> </w:t>
      </w:r>
      <w:r w:rsidR="00DA2DCB" w:rsidRPr="00DA2DCB">
        <w:rPr>
          <w:rFonts w:ascii="Arial" w:hAnsi="Arial" w:cs="Arial"/>
          <w:b/>
          <w:bCs/>
        </w:rPr>
        <w:br/>
      </w:r>
      <w:r w:rsidR="00B378EF" w:rsidRPr="00DA2DCB">
        <w:rPr>
          <w:rFonts w:ascii="Arial" w:hAnsi="Arial" w:cs="Arial"/>
          <w:b/>
          <w:bCs/>
          <w:u w:val="single"/>
        </w:rPr>
        <w:t>po dniu podpisani</w:t>
      </w:r>
      <w:r w:rsidR="00DA2DCB" w:rsidRPr="00DA2DCB">
        <w:rPr>
          <w:rFonts w:ascii="Arial" w:hAnsi="Arial" w:cs="Arial"/>
          <w:b/>
          <w:bCs/>
          <w:u w:val="single"/>
        </w:rPr>
        <w:t>a</w:t>
      </w:r>
      <w:r w:rsidR="00B378EF" w:rsidRPr="00DA2DCB">
        <w:rPr>
          <w:rFonts w:ascii="Arial" w:hAnsi="Arial" w:cs="Arial"/>
          <w:b/>
          <w:bCs/>
          <w:u w:val="single"/>
        </w:rPr>
        <w:t xml:space="preserve"> Umowy</w:t>
      </w:r>
      <w:r w:rsidRPr="00DA2DCB">
        <w:rPr>
          <w:rFonts w:ascii="Arial" w:hAnsi="Arial" w:cs="Arial"/>
          <w:b/>
          <w:bCs/>
          <w:u w:val="single"/>
        </w:rPr>
        <w:t xml:space="preserve">: </w:t>
      </w:r>
    </w:p>
    <w:p w14:paraId="7F1A1E2E" w14:textId="1A4BCFBE" w:rsidR="00891DBD" w:rsidRPr="00B378EF" w:rsidRDefault="00EE4D5F" w:rsidP="00B378EF">
      <w:pPr>
        <w:pStyle w:val="Akapitzlist"/>
        <w:numPr>
          <w:ilvl w:val="3"/>
          <w:numId w:val="9"/>
        </w:numPr>
        <w:suppressAutoHyphens w:val="0"/>
        <w:spacing w:before="120" w:after="120" w:line="288" w:lineRule="auto"/>
        <w:ind w:left="851" w:right="23" w:hanging="284"/>
        <w:contextualSpacing/>
        <w:jc w:val="both"/>
        <w:rPr>
          <w:rFonts w:ascii="Arial" w:hAnsi="Arial" w:cs="Arial"/>
        </w:rPr>
      </w:pPr>
      <w:r w:rsidRPr="00B378EF">
        <w:rPr>
          <w:rFonts w:ascii="Arial" w:hAnsi="Arial" w:cs="Arial"/>
        </w:rPr>
        <w:t>karta gwarancyjna lub jeżeli producent nie wymaga tego dokumentu informację na podstawie jakiego dokumentu należy zgłaszać reklamację.</w:t>
      </w:r>
    </w:p>
    <w:p w14:paraId="2804B928" w14:textId="77777777" w:rsidR="00891DBD" w:rsidRDefault="00891DBD" w:rsidP="00891DB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 Forma złożenia oferty:</w:t>
      </w:r>
    </w:p>
    <w:p w14:paraId="49ACA488" w14:textId="77777777" w:rsidR="00B30514" w:rsidRDefault="00891DBD" w:rsidP="00D53A9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Formularz oferty należy złożyć w terminie </w:t>
      </w:r>
      <w:r w:rsidRPr="00D53A91">
        <w:rPr>
          <w:rFonts w:ascii="Arial" w:hAnsi="Arial" w:cs="Arial"/>
          <w:b/>
          <w:sz w:val="22"/>
          <w:szCs w:val="22"/>
        </w:rPr>
        <w:t xml:space="preserve">do dnia </w:t>
      </w:r>
      <w:r w:rsidR="00EE4D5F">
        <w:rPr>
          <w:rFonts w:ascii="Arial" w:hAnsi="Arial" w:cs="Arial"/>
          <w:b/>
          <w:sz w:val="22"/>
          <w:szCs w:val="22"/>
        </w:rPr>
        <w:t>1</w:t>
      </w:r>
      <w:r w:rsidR="007A0CB9">
        <w:rPr>
          <w:rFonts w:ascii="Arial" w:hAnsi="Arial" w:cs="Arial"/>
          <w:b/>
          <w:sz w:val="22"/>
          <w:szCs w:val="22"/>
        </w:rPr>
        <w:t>0</w:t>
      </w:r>
      <w:r w:rsidR="0007310A">
        <w:rPr>
          <w:rFonts w:ascii="Arial" w:hAnsi="Arial" w:cs="Arial"/>
          <w:b/>
          <w:sz w:val="22"/>
          <w:szCs w:val="22"/>
        </w:rPr>
        <w:t>.04</w:t>
      </w:r>
      <w:r w:rsidR="00982202" w:rsidRPr="00D53A91">
        <w:rPr>
          <w:rFonts w:ascii="Arial" w:hAnsi="Arial" w:cs="Arial"/>
          <w:b/>
          <w:sz w:val="22"/>
          <w:szCs w:val="22"/>
        </w:rPr>
        <w:t>.202</w:t>
      </w:r>
      <w:r w:rsidR="007A0CB9">
        <w:rPr>
          <w:rFonts w:ascii="Arial" w:hAnsi="Arial" w:cs="Arial"/>
          <w:b/>
          <w:sz w:val="22"/>
          <w:szCs w:val="22"/>
        </w:rPr>
        <w:t>6</w:t>
      </w:r>
      <w:r w:rsidRPr="00D53A91">
        <w:rPr>
          <w:rFonts w:ascii="Arial" w:hAnsi="Arial" w:cs="Arial"/>
          <w:b/>
          <w:sz w:val="22"/>
          <w:szCs w:val="22"/>
        </w:rPr>
        <w:t xml:space="preserve"> r.</w:t>
      </w:r>
      <w:r>
        <w:rPr>
          <w:rFonts w:ascii="Arial" w:hAnsi="Arial" w:cs="Arial"/>
          <w:sz w:val="22"/>
          <w:szCs w:val="22"/>
        </w:rPr>
        <w:t xml:space="preserve"> </w:t>
      </w:r>
      <w:r w:rsidR="00B30514">
        <w:rPr>
          <w:rFonts w:ascii="Arial" w:hAnsi="Arial" w:cs="Arial"/>
          <w:sz w:val="22"/>
          <w:szCs w:val="22"/>
        </w:rPr>
        <w:t xml:space="preserve">na jeden z poniższych adresów: </w:t>
      </w:r>
    </w:p>
    <w:bookmarkStart w:id="1" w:name="_Hlk225169475"/>
    <w:p w14:paraId="7F30C1E8" w14:textId="77777777" w:rsidR="00B30514" w:rsidRPr="00B17ACA" w:rsidRDefault="00B30514" w:rsidP="00B30514">
      <w:pPr>
        <w:pStyle w:val="Akapitzlist"/>
        <w:numPr>
          <w:ilvl w:val="0"/>
          <w:numId w:val="67"/>
        </w:numPr>
        <w:suppressAutoHyphens w:val="0"/>
        <w:spacing w:after="0" w:line="312" w:lineRule="auto"/>
        <w:ind w:left="567" w:right="58" w:hanging="567"/>
        <w:contextualSpacing/>
        <w:jc w:val="both"/>
        <w:rPr>
          <w:rFonts w:ascii="Arial" w:hAnsi="Arial" w:cs="Arial"/>
          <w:bCs/>
        </w:rPr>
      </w:pPr>
      <w:r>
        <w:fldChar w:fldCharType="begin"/>
      </w:r>
      <w:r>
        <w:instrText>HYPERLINK "https://platformazakupowa.pl/pn/42blsz/proceedings"</w:instrText>
      </w:r>
      <w:r>
        <w:fldChar w:fldCharType="separate"/>
      </w:r>
      <w:r w:rsidRPr="00B17ACA">
        <w:rPr>
          <w:rStyle w:val="Hipercze"/>
          <w:rFonts w:ascii="Arial" w:hAnsi="Arial" w:cs="Arial"/>
          <w:bCs/>
        </w:rPr>
        <w:t>https://platformazakupowa.pl/pn/42blsz/proceedings</w:t>
      </w:r>
      <w:r>
        <w:rPr>
          <w:rStyle w:val="Hipercze"/>
          <w:rFonts w:ascii="Arial" w:hAnsi="Arial" w:cs="Arial"/>
          <w:bCs/>
        </w:rPr>
        <w:fldChar w:fldCharType="end"/>
      </w:r>
      <w:r w:rsidRPr="00B17ACA">
        <w:rPr>
          <w:rFonts w:ascii="Arial" w:hAnsi="Arial" w:cs="Arial"/>
          <w:bCs/>
        </w:rPr>
        <w:t xml:space="preserve"> </w:t>
      </w:r>
    </w:p>
    <w:bookmarkEnd w:id="1"/>
    <w:p w14:paraId="67AEB7D4" w14:textId="4690AA6D" w:rsidR="00EA1663" w:rsidRDefault="00B30514" w:rsidP="00EA1663">
      <w:pPr>
        <w:pStyle w:val="Akapitzlist"/>
        <w:numPr>
          <w:ilvl w:val="0"/>
          <w:numId w:val="67"/>
        </w:numPr>
        <w:suppressAutoHyphens w:val="0"/>
        <w:spacing w:after="0" w:line="312" w:lineRule="auto"/>
        <w:ind w:left="567" w:right="58" w:hanging="567"/>
        <w:contextualSpacing/>
        <w:jc w:val="both"/>
        <w:rPr>
          <w:rFonts w:ascii="Arial" w:hAnsi="Arial" w:cs="Arial"/>
          <w:bCs/>
        </w:rPr>
      </w:pPr>
      <w:r w:rsidRPr="00B17ACA">
        <w:rPr>
          <w:rFonts w:ascii="Arial" w:hAnsi="Arial" w:cs="Arial"/>
          <w:bCs/>
        </w:rPr>
        <w:t xml:space="preserve">pisemnie na adres: 42 Baza Lotnictwa Szkolnego w Radomiu, ul. Sadków 9, </w:t>
      </w:r>
      <w:r w:rsidR="00EA1663">
        <w:rPr>
          <w:rFonts w:ascii="Arial" w:hAnsi="Arial" w:cs="Arial"/>
          <w:bCs/>
        </w:rPr>
        <w:br/>
      </w:r>
      <w:r w:rsidRPr="00B17ACA">
        <w:rPr>
          <w:rFonts w:ascii="Arial" w:hAnsi="Arial" w:cs="Arial"/>
          <w:bCs/>
        </w:rPr>
        <w:t xml:space="preserve">26-600 Radom, numer pokoju: 242 - Kancelaria Jawna. (Oferta powinna być zabezpieczona w kopertę z dopiskiem: </w:t>
      </w:r>
      <w:r w:rsidRPr="00B17ACA">
        <w:rPr>
          <w:rFonts w:ascii="Arial" w:hAnsi="Arial" w:cs="Arial"/>
          <w:b/>
          <w:u w:val="single"/>
        </w:rPr>
        <w:t xml:space="preserve">NIE OTWIERAĆ DO DNIA </w:t>
      </w:r>
      <w:r w:rsidR="00EA1663">
        <w:rPr>
          <w:rFonts w:ascii="Arial" w:hAnsi="Arial" w:cs="Arial"/>
          <w:b/>
          <w:u w:val="single"/>
        </w:rPr>
        <w:t>10</w:t>
      </w:r>
      <w:r w:rsidRPr="00B17ACA">
        <w:rPr>
          <w:rFonts w:ascii="Arial" w:hAnsi="Arial" w:cs="Arial"/>
          <w:b/>
          <w:u w:val="single"/>
        </w:rPr>
        <w:t>.0</w:t>
      </w:r>
      <w:r>
        <w:rPr>
          <w:rFonts w:ascii="Arial" w:hAnsi="Arial" w:cs="Arial"/>
          <w:b/>
          <w:u w:val="single"/>
        </w:rPr>
        <w:t>4</w:t>
      </w:r>
      <w:r w:rsidRPr="00B17ACA">
        <w:rPr>
          <w:rFonts w:ascii="Arial" w:hAnsi="Arial" w:cs="Arial"/>
          <w:b/>
          <w:u w:val="single"/>
        </w:rPr>
        <w:t>.2026</w:t>
      </w:r>
      <w:r>
        <w:rPr>
          <w:rFonts w:ascii="Arial" w:hAnsi="Arial" w:cs="Arial"/>
          <w:b/>
          <w:u w:val="single"/>
        </w:rPr>
        <w:t xml:space="preserve"> r.</w:t>
      </w:r>
      <w:r w:rsidRPr="00B17ACA">
        <w:rPr>
          <w:rFonts w:ascii="Arial" w:hAnsi="Arial" w:cs="Arial"/>
          <w:b/>
        </w:rPr>
        <w:t>)</w:t>
      </w:r>
      <w:r w:rsidR="00EA1663">
        <w:rPr>
          <w:rFonts w:ascii="Arial" w:hAnsi="Arial" w:cs="Arial"/>
          <w:b/>
        </w:rPr>
        <w:t xml:space="preserve"> </w:t>
      </w:r>
      <w:r w:rsidR="0007310A" w:rsidRPr="00B30514">
        <w:rPr>
          <w:rFonts w:ascii="Arial" w:hAnsi="Arial" w:cs="Arial"/>
        </w:rPr>
        <w:br/>
      </w:r>
    </w:p>
    <w:p w14:paraId="629095E5" w14:textId="0715BADF" w:rsidR="00891DBD" w:rsidRPr="00EA1663" w:rsidRDefault="00891DBD" w:rsidP="00EA1663">
      <w:pPr>
        <w:suppressAutoHyphens w:val="0"/>
        <w:spacing w:line="312" w:lineRule="auto"/>
        <w:ind w:right="58"/>
        <w:contextualSpacing/>
        <w:jc w:val="both"/>
        <w:rPr>
          <w:rFonts w:ascii="Arial" w:hAnsi="Arial" w:cs="Arial"/>
          <w:bCs/>
        </w:rPr>
      </w:pPr>
      <w:r w:rsidRPr="00EA1663">
        <w:rPr>
          <w:rFonts w:ascii="Arial" w:hAnsi="Arial" w:cs="Arial"/>
          <w:b/>
        </w:rPr>
        <w:lastRenderedPageBreak/>
        <w:t>4. Nazwa i adres Wykonawcy</w:t>
      </w:r>
    </w:p>
    <w:p w14:paraId="5FD35BB0" w14:textId="77777777" w:rsidR="00891DBD" w:rsidRDefault="00891DBD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Nazwa: …………………………………………………………………………………………………..</w:t>
      </w:r>
    </w:p>
    <w:p w14:paraId="4A71658C" w14:textId="77777777" w:rsidR="00891DBD" w:rsidRDefault="00891DBD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Adres: …………………………………………………………………..………………………………</w:t>
      </w:r>
    </w:p>
    <w:p w14:paraId="7B519A4D" w14:textId="77777777" w:rsidR="00891DBD" w:rsidRDefault="00891DBD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NIP: ………………………………………………………………………….…..………………………</w:t>
      </w:r>
    </w:p>
    <w:p w14:paraId="04997223" w14:textId="77777777" w:rsidR="00891DBD" w:rsidRDefault="00891DBD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rachunku bankowego: …………………………………………………………..…………………</w:t>
      </w:r>
    </w:p>
    <w:p w14:paraId="0DBC6D6D" w14:textId="7332A76B" w:rsidR="00891DBD" w:rsidRDefault="00891DBD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e-mail: …………………………………………………………………………………..………………</w:t>
      </w:r>
    </w:p>
    <w:p w14:paraId="794DB558" w14:textId="0F0A7D9B" w:rsidR="00B712D6" w:rsidRDefault="00B712D6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upoważniona do kontaktów (adres e-mail, telefon, faks): …………………………………</w:t>
      </w:r>
    </w:p>
    <w:p w14:paraId="10BEB7BB" w14:textId="140E593C" w:rsidR="00891DBD" w:rsidRDefault="00891DBD" w:rsidP="00891DB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 Oferujemy </w:t>
      </w:r>
      <w:r w:rsidR="004B0FA8">
        <w:rPr>
          <w:rFonts w:ascii="Arial" w:hAnsi="Arial" w:cs="Arial"/>
          <w:b/>
          <w:sz w:val="22"/>
          <w:szCs w:val="22"/>
        </w:rPr>
        <w:t>wykonanie przedmiotu zamówienia zgodnie z opisem przedmiotu zamówienia oraz cenami i ilościami w poniższej tabeli.</w:t>
      </w:r>
    </w:p>
    <w:p w14:paraId="794F2647" w14:textId="79EC3D01" w:rsidR="00982202" w:rsidRDefault="00982202" w:rsidP="00E65F9C">
      <w:pPr>
        <w:spacing w:before="60" w:line="312" w:lineRule="auto"/>
        <w:jc w:val="both"/>
        <w:rPr>
          <w:rFonts w:ascii="Arial" w:hAnsi="Arial" w:cs="Arial"/>
          <w:b/>
          <w:bCs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349"/>
      </w:tblGrid>
      <w:tr w:rsidR="00667239" w:rsidRPr="003E3B20" w14:paraId="19E6E740" w14:textId="77777777" w:rsidTr="00EA1663">
        <w:trPr>
          <w:trHeight w:val="456"/>
        </w:trPr>
        <w:tc>
          <w:tcPr>
            <w:tcW w:w="10349" w:type="dxa"/>
            <w:shd w:val="clear" w:color="auto" w:fill="DEEAF6"/>
            <w:vAlign w:val="center"/>
            <w:hideMark/>
          </w:tcPr>
          <w:p w14:paraId="382FB95D" w14:textId="0EDFFCDA" w:rsidR="00667239" w:rsidRPr="003E3B20" w:rsidRDefault="00667239" w:rsidP="00667239">
            <w:pPr>
              <w:rPr>
                <w:b/>
                <w:lang w:eastAsia="pl-PL"/>
              </w:rPr>
            </w:pPr>
            <w:r w:rsidRPr="001D1F38">
              <w:rPr>
                <w:b/>
                <w:lang w:eastAsia="pl-PL"/>
              </w:rPr>
              <w:t>Zakup i dostawa filtrów do pojazdów służby Czołgowo -</w:t>
            </w:r>
            <w:r>
              <w:rPr>
                <w:b/>
                <w:lang w:eastAsia="pl-PL"/>
              </w:rPr>
              <w:t xml:space="preserve"> Samochodowej CPV: 42913000-9 Filtry wlotu oleju, paliwa i powietrza.</w:t>
            </w:r>
          </w:p>
        </w:tc>
      </w:tr>
      <w:tr w:rsidR="00667239" w:rsidRPr="003E3B20" w14:paraId="6D639C45" w14:textId="77777777" w:rsidTr="00EA1663">
        <w:trPr>
          <w:trHeight w:val="634"/>
        </w:trPr>
        <w:tc>
          <w:tcPr>
            <w:tcW w:w="10349" w:type="dxa"/>
            <w:shd w:val="clear" w:color="auto" w:fill="auto"/>
            <w:vAlign w:val="center"/>
            <w:hideMark/>
          </w:tcPr>
          <w:tbl>
            <w:tblPr>
              <w:tblW w:w="11772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89"/>
              <w:gridCol w:w="5396"/>
              <w:gridCol w:w="567"/>
              <w:gridCol w:w="557"/>
              <w:gridCol w:w="1348"/>
              <w:gridCol w:w="1006"/>
              <w:gridCol w:w="709"/>
            </w:tblGrid>
            <w:tr w:rsidR="00667239" w:rsidRPr="00384AAA" w14:paraId="46C8428F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1F3EC9F" w14:textId="0621A9F5" w:rsidR="00667239" w:rsidRPr="00AD28AF" w:rsidRDefault="00667239" w:rsidP="00667239">
                  <w:pPr>
                    <w:jc w:val="center"/>
                    <w:rPr>
                      <w:i/>
                      <w:iCs/>
                      <w:color w:val="000000"/>
                      <w:lang w:eastAsia="pl-PL"/>
                    </w:rPr>
                  </w:pPr>
                  <w:r>
                    <w:rPr>
                      <w:i/>
                      <w:iCs/>
                      <w:color w:val="000000"/>
                      <w:lang w:eastAsia="pl-PL"/>
                    </w:rPr>
                    <w:t xml:space="preserve">          </w:t>
                  </w:r>
                  <w:r w:rsidRPr="00AD28AF">
                    <w:rPr>
                      <w:i/>
                      <w:iCs/>
                      <w:color w:val="000000"/>
                      <w:lang w:eastAsia="pl-PL"/>
                    </w:rPr>
                    <w:t>Lp.</w:t>
                  </w: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45C956C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  <w:lang w:eastAsia="pl-PL"/>
                    </w:rPr>
                  </w:pPr>
                  <w:r w:rsidRPr="00384AAA">
                    <w:rPr>
                      <w:rFonts w:ascii="Calibri" w:hAnsi="Calibri" w:cs="Calibr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Nazwa asortymentu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</w:tcPr>
                <w:p w14:paraId="58138B14" w14:textId="77777777" w:rsidR="00667239" w:rsidRPr="00384AAA" w:rsidRDefault="00667239" w:rsidP="00667239">
                  <w:pPr>
                    <w:tabs>
                      <w:tab w:val="left" w:pos="301"/>
                    </w:tabs>
                    <w:jc w:val="center"/>
                    <w:rPr>
                      <w:i/>
                      <w:iCs/>
                    </w:rPr>
                  </w:pPr>
                  <w:r w:rsidRPr="00384AAA">
                    <w:rPr>
                      <w:rFonts w:ascii="Calibri" w:hAnsi="Calibri" w:cs="Calibr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j.m.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0CB563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  <w:r w:rsidRPr="00384AAA">
                    <w:rPr>
                      <w:rFonts w:ascii="Calibri" w:hAnsi="Calibri" w:cs="Calibr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Ilość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13B7F8B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  <w:r w:rsidRPr="00384AAA">
                    <w:rPr>
                      <w:rFonts w:ascii="Calibri" w:hAnsi="Calibri" w:cs="Calibr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13CD51D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  <w:r w:rsidRPr="00384AAA">
                    <w:rPr>
                      <w:rFonts w:ascii="Calibri" w:hAnsi="Calibri" w:cs="Calibr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667239" w:rsidRPr="00384AAA" w14:paraId="1B664BE0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BAE4DAB" w14:textId="637610B9" w:rsidR="00667239" w:rsidRPr="00667239" w:rsidRDefault="00667239" w:rsidP="00667239">
                  <w:pPr>
                    <w:pStyle w:val="Akapitzlist"/>
                    <w:numPr>
                      <w:ilvl w:val="0"/>
                      <w:numId w:val="66"/>
                    </w:numPr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667239">
                    <w:rPr>
                      <w:b/>
                      <w:bCs/>
                      <w:i/>
                      <w:iCs/>
                      <w:lang w:eastAsia="pl-PL"/>
                    </w:rPr>
                    <w:t>.</w:t>
                  </w: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8E64F8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pl-PL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pl-PL"/>
                    </w:rPr>
                    <w:t xml:space="preserve">FILTR POWIETRZA FILTRON AM-404, </w:t>
                  </w: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P 181046, E129L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</w:tcPr>
                <w:p w14:paraId="76857635" w14:textId="77777777" w:rsidR="00667239" w:rsidRPr="00384AAA" w:rsidRDefault="00667239" w:rsidP="00667239">
                  <w:pPr>
                    <w:tabs>
                      <w:tab w:val="left" w:pos="301"/>
                    </w:tabs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7914C7B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2D3F7A7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774B361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06E074C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E798340" w14:textId="77777777" w:rsidR="00667239" w:rsidRPr="00F77FC9" w:rsidRDefault="00667239" w:rsidP="00667239">
                  <w:pPr>
                    <w:pStyle w:val="Akapitzlist"/>
                    <w:numPr>
                      <w:ilvl w:val="0"/>
                      <w:numId w:val="66"/>
                    </w:numPr>
                    <w:suppressAutoHyphens w:val="0"/>
                    <w:spacing w:after="0" w:line="240" w:lineRule="auto"/>
                    <w:contextualSpacing/>
                    <w:rPr>
                      <w:rFonts w:eastAsia="Times New Roman"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6AD14E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KABINOWY ADG02549, K1257-2X,WA 60292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</w:tcPr>
                <w:p w14:paraId="4907B5E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47DA9D3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28CEEEB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25A9069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8CECD03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81ADCE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999722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MANN FILTER HU-945-2X, OE 651/2, WO 1555X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EBCC26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3A7A651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04844F3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62DFA52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905D5B6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09BC6C0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324ABB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PALIWA PU 1046-1X, WP 1545X, PE 935/1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0DC379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2B4E5B5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781352F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18622A8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FFAEE68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FE44CBB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46082D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UKŁ.KIEROWNICZEGO 1902137, E10H02, P106-HD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587607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658BCB0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3EF9C99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0FB7F9E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5920ADE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898DD4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B6EC4C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HYDRAULICZNEGO 1021029692649, P 173038, WH 10-65X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3804FE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6C87091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1373C67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5B909AD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7EA716E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EB7C6C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4B51C23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P182064 DONALDSON, E696L, WA30700C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A94B6D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636F71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15B16AB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5258E8D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83BC782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80E483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6F4B20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WEW. P119375, E696LS,WA40700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45FA1A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3C919A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74E8CB1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21C3310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083B884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8619F6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42C9F0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PP861/6, 2992241,H191WK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EDD0E3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176D21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2667414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623F469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F7E2CA7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84A797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C23B2E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PP879/5, H215WK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09464B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7E7F3D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2881ECD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1B67283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487E0D3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683F3B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F2A50D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2992242, OP 626/6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56AE30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09538F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07B86F3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498F965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F35AB09" w14:textId="77777777" w:rsidTr="00EA1663">
              <w:trPr>
                <w:gridAfter w:val="1"/>
                <w:wAfter w:w="709" w:type="dxa"/>
                <w:trHeight w:val="27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BC8C83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0B6678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OSUSZACZA POWIETRZA II40100F, T250W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0ADCB8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665EA1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0ED1307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0A3E32F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415A259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8EF3D6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D14718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PALIWA WP111X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454870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39CD3E2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11D769B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0FFF66C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F99B153" w14:textId="77777777" w:rsidTr="00EA1663">
              <w:trPr>
                <w:gridAfter w:val="1"/>
                <w:wAfter w:w="709" w:type="dxa"/>
                <w:trHeight w:val="29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D021EE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56947D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PALIWA 2201-10-A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2F5992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30096A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089F59D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644614D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E9EFA9F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634B2B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EB8F02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UKŁADU WSPOMAGANIA OM-547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7E28BC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919D35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7ECDC6A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374C211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24EAC4F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401A29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DC76C5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25002/150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695597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A962C1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7E25F32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10EDEAA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98439CB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F34FE4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F0CEB9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504151622, APF 3001,P 788895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DB730C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7D67D0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0A88889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32EC97B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D3564A2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0A9E81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1391E1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PRZECIWPYŁKOWY 504119162, E 4950 LI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744DFA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2844EE7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777C711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7C0B6BD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24250D5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4627DFB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187EBF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FILTRON PS 881, H 100 WK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673234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4A1DA43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6E311BF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6D0A614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CA0736E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523E13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4C83825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MOCZNIKOWY AD-BLUE 42555073, E 100 UD 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C2B7C5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5B4E462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64E5847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54174AE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CEB6498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27906B2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802BC4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IVECO 2997374, SN 909110, KC 374D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BFE7D1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1D1187C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44931F4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5B23F14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3E42D19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D7ED91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465BE25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ODPOWIETRZNIKA E602L, AK 790, 2996238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E07BF6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1A47E14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52999C4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6A0E5BC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F39A96C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3A2F452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D83B84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POWIETRZA 5801647688, P 608666, CP 34360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140F7A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346A5BB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6F4CB02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6C0FA4F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2D7F6B3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225658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FB4EF5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AP-157/6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B4DD94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49482E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606FC90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3B7F6F2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1823042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21FE81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D17F45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KABINOWY K-1288A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B050DE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BF383D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281624B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748BC7F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85FC45F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A82275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E2D47B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OE-688 FILTRON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A25406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1223773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75A2739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</w:tcPr>
                <w:p w14:paraId="7439618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4ED3457" w14:textId="77777777" w:rsidTr="00EA1663">
              <w:trPr>
                <w:gridAfter w:val="1"/>
                <w:wAfter w:w="709" w:type="dxa"/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FD573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E089A1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F 026 402 853, PS 985/6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0D84E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AFA1F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5BF6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D76A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15EFD4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FDC16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3F05C9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PRZECIWPYŁKOWY AQ 5Q0819653, K1311A, E2998LC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1BCE3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C3D06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EDBF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905F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7CB4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3DA202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274F0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30FAF4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VW 2N0127401Q, ADB 230025, 173871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BC3708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C01CE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145C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F7D5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7A74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F71C7E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0F155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7B34AE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FILTRON AP 157/10, E 1466L, C 29036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4E648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726CD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5AAD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7482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6EDE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E30ED8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0ED50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30FBE9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03N115562B, OE 688/3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E0F9E8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410AD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AA31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07FC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2D2E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084C7A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16136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7F3B09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AP 157/4, E 1351 L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ACB281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CEB96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686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0216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EA09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92F822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ED48D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A0FFF6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KABINOWY K-1155A, PC 0017 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C6CF9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16A94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8BEF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2F02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413F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0384DA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A05F9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9800CC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FILTRON PP-985-2, A 11069 B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0762D5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B64BA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138D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E243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F12F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270C47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08B08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769EEB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WK857-1,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5F8702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F3311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EACD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9DFD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D213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23FF68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2D5ED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69B7F7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FILTRON PP-969/4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6760EF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29C51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7A101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91AF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BC42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11D4D79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E1C9B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304A3E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MAN C25122, AP 129/5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10189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8C9D6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EF02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0C8F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969D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26A49D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31DD9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00DEFE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FILTRON OE 665/3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B82E6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D910F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BC7C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B785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516D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9D6F45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A0849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30C795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PE 995/3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098C81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40018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676B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56E4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44FD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6F243C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68B1A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973496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KOREK SPUSTU MISKI OLEJOWEJ FE21096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6D4AF9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6026C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C05E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BE49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DFF2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E17F979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1EDD3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619827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FILTRON AP 156/2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AECFE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6A54B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1BA9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0FEB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8789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84FAE7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CA910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E2A1C2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KABINOWY FILTRON K 1326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87960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9386D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919C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EFD8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0DEC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CADB66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E414B2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FFABCD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HIFLO HF303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2C601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6E810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9F33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46C0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0594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15698C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3AB34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9FCA2C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HIFLO HFA2610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FE087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96572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9476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63AE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D7D2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14ED85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300E3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89F355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HF199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CE3C2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E5524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2E9B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C6BC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0169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6B9B8C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CEAB1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B868C9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POLARIS 7080595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CD352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7D1C5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61E0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AA273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03A4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6361E6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F34A9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2982677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2994048, PP879/4, PD 141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AC71E0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D7294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6D6D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7BE3D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0C01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BE2C0B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392C6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D698D9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PZL SĘDZISZÓW PP192, OP 592/6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68A9D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48D02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7798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F3EA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3BFD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82AA8E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09109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7CF3DD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HENGST E70H, H 623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841CA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4CDBD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A630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6E06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6BEB3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1FDC5D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9F0B5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B83363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SA16654, AM 447/2, PUR HA 0094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C3B08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56F42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0FA8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79A7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D41B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679242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9BBF3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5029ED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FILTRON PP 879-6, H 201 WDK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09417B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5F76A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7484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C5EF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4637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79FC3E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6D988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78260F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HYDRAULICZNY P 919/7, E 111 H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CFCF3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4D036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8C75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4E3B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0044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337579B" w14:textId="77777777" w:rsidTr="00EA1663">
              <w:trPr>
                <w:trHeight w:val="168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2B0E52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9D1297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HENGST H7160WK30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2FC31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5C50E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877F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E6A7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6174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DA4A12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28AF3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CD6F65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ODMY SILNIKA 5801659560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DB5899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6CA7B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A2DD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D19D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6638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5DB2DC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C866E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621B72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ADBLUE BOSCH 1 457 436 088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67CA60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6F9C68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262D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7A41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884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FE60B7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7746E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EE7636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AM-455-6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DC762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AE727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9279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01A0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3606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51E5E1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518E1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EC60B3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PALIWA BOSCH F 026 402 268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A8E93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06B6E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5A1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6C5F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6C27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7810E8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0C678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2BED8C3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OLEJU HYDRULICZNEGO 3375986, SH 55167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32863A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8409C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8312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1489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A393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4C7BE0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162E7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2700C57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HYDRAULICZNEGO MU0506015, SH 75206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3A488A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1C26E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CF50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2206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30FF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EF9B39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D13FA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F84875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HYDRAULICZNEGO MU0506006, SH 56377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4A11D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9B462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E8F2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7586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699D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A5803D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6A73F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AEF2CE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OP-543/2, W 7034, OC 1414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9AB53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27FA1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32EA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0DF9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F269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3A22B0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97FD30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AD8E92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PALIWA 2005485, F 026 402 260, CS 862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76AC9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C88BF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DDAB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C9ED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30F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A2B8F0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5AC46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82E6B9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POWIETRZA AP-023-6, C 34005, LX 4403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7E2E34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3565E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2D2E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1405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EC07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3F4860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1A91B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A54E1F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KABINOWY K-1338, CU 29007, E 3921 LI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56DF05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AAF0A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E505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C08A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3836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B4BE9F4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C73CD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475228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H17W29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CBB420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E0F96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CF61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93B4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4D13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D634129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5AF27B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E15456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PP-879-3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146FD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13426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7453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56C94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4D6D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4AEB48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C7A52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D187CA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WK-950-6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73BDB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419FD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D17D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7E00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964D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36B22F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511EE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C1C403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AM-414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D7665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7D65C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6652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3453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208D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A70F34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2909F0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16F1C7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OP - 534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A4111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3095F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61EA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3B14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575B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8047B6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31948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B1BDF8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OP 626/4, LF 708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75BFC4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E980A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9C9E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496F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F491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FD0F61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00171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1825E9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POWIETRZA 657931781, AR 200/4, P 778972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73982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A0ED1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4069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DDD2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9ABC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7D5D24C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7DE50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EC78C5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PM 808, P811X, 2154/10/AX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5ECC4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D08DC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AC82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E66D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C806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5F318B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F164E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7B8F41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MANN FILTER HU6018Z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781D9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1356D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71FB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79BD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39A4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20BA70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0927A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C42604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AP 152/7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975136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7667C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825D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FABA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79E32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64FFB0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12C3C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EED912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KABINY PRZECIWPYŁKOWY K-1223A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AE608D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5EDF63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AD12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5A73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CED1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4CE589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5DD81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C37CC0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SILNIKA RE504836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9C564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A5F0B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0E5B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A592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B10B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F1DC67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294D3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A84A90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RE560682, P583998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54334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40E3B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BEB8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72E9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28E6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00E7D99" w14:textId="77777777" w:rsidTr="00EA1663">
              <w:trPr>
                <w:trHeight w:val="130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53437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94FA7E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RE551508, P583999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FE874C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D4AA7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B9B1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9029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4466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CC2C2A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F4FA5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F340E4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TB1374X,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14B64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A083C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C2A8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96B8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E904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75F165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B22AA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center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C1A318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LX560/1, AM446/2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EB46D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085E9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EC0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C362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5DC3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6FF56B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E9871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AF1262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PZL SĘDZISZÓW PP151, OP626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5145A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E9632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D4F9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43DA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F41E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055E6EC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AF701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16D187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PALIWA-FILTRON PP 837 190-8556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50B12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A9CF4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2D9D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D27A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67A1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FC4CC6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88B22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927EB9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03N115562B, OE688/3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B85129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27CAF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1DC2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7215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65B9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976CE7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E19050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76A163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OP592/8 80944872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E23A6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E865A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F98E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9670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1604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D98C70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DAB8AB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AEB360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PE-982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83EC4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0C3BE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209A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8CFC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851D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3D6531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181F2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D70CDB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PP 879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90296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90A16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C5ED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FD61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1F9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CA6E70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3DBF5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BE34D3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FILTRON AP-152/1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A162F8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2AA4F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662E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E12D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5756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5CF9504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FB231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27DC76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KABINOWY K-1081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E578E0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F0E46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670C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1286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8EF4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55345A4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946C5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40DB7D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VW T6 7H0127401B, FE26950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52E30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DCBCF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B255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3E54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EAB0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0E78229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A37D3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907A29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2996156, P780006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F62FA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8E487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E1B2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4639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C4E5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E4F5D1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7904B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9B76FB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HYDRAULICZNY 0004661604, HX44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45DFD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CA896C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CB37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CF8E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488C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EB129B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B2C9F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6FAF2A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P66X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43CD0E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C272A0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3140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4E63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11F0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E82BF5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9A0BD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9C570C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H301949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684602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6A8F0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E53A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C834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A5824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DE33A1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F2802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A2C6B4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OLEJU OM 528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51C8BB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327B34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6A56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45A2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4508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79DF28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39654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1EECFC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KABINOWY BS02-003 BOSS , PUR-HC0002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5B24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CB41A7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9140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37DC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E396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3B1292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6DD60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DB95C4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OP-647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1517E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43078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3D31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43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58F2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43D2E9C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848553" w14:textId="77777777" w:rsidR="00667239" w:rsidRPr="00F77FC9" w:rsidRDefault="00667239" w:rsidP="00667239">
                  <w:pPr>
                    <w:pStyle w:val="Akapitzlist"/>
                    <w:numPr>
                      <w:ilvl w:val="0"/>
                      <w:numId w:val="66"/>
                    </w:numPr>
                    <w:suppressAutoHyphens w:val="0"/>
                    <w:spacing w:after="0" w:line="240" w:lineRule="auto"/>
                    <w:contextualSpacing/>
                    <w:jc w:val="both"/>
                    <w:rPr>
                      <w:rFonts w:eastAsia="Times New Roman"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CFB97E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PP 845/1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AFFF93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909CEC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EDA4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78C0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322D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F6B315C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31E498" w14:textId="77777777" w:rsidR="00667239" w:rsidRPr="00F77FC9" w:rsidRDefault="00667239" w:rsidP="00667239">
                  <w:pPr>
                    <w:pStyle w:val="Akapitzlist"/>
                    <w:numPr>
                      <w:ilvl w:val="0"/>
                      <w:numId w:val="66"/>
                    </w:numPr>
                    <w:suppressAutoHyphens w:val="0"/>
                    <w:spacing w:after="0" w:line="240" w:lineRule="auto"/>
                    <w:contextualSpacing/>
                    <w:jc w:val="both"/>
                    <w:rPr>
                      <w:rFonts w:eastAsia="Times New Roman"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71B97D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PZL SĘDZISZÓW PP872 , OP563/1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9C563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0A355C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F04D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A945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A73D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D9E9E0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5174FB" w14:textId="77777777" w:rsidR="00667239" w:rsidRPr="00F77FC9" w:rsidRDefault="00667239" w:rsidP="00667239">
                  <w:pPr>
                    <w:pStyle w:val="Akapitzlist"/>
                    <w:numPr>
                      <w:ilvl w:val="0"/>
                      <w:numId w:val="66"/>
                    </w:numPr>
                    <w:suppressAutoHyphens w:val="0"/>
                    <w:spacing w:after="0" w:line="240" w:lineRule="auto"/>
                    <w:contextualSpacing/>
                    <w:jc w:val="both"/>
                    <w:rPr>
                      <w:rFonts w:eastAsia="Times New Roman"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601A3D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FILTRON AR285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F8379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7981A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0EAA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68E2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7B88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3AB438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2273E5" w14:textId="77777777" w:rsidR="00667239" w:rsidRPr="00F77FC9" w:rsidRDefault="00667239" w:rsidP="00667239">
                  <w:pPr>
                    <w:pStyle w:val="Akapitzlist"/>
                    <w:numPr>
                      <w:ilvl w:val="0"/>
                      <w:numId w:val="66"/>
                    </w:numPr>
                    <w:suppressAutoHyphens w:val="0"/>
                    <w:spacing w:after="0" w:line="240" w:lineRule="auto"/>
                    <w:contextualSpacing/>
                    <w:jc w:val="both"/>
                    <w:rPr>
                      <w:rFonts w:eastAsia="Times New Roman"/>
                      <w:i/>
                      <w:iCs/>
                      <w:color w:val="000000"/>
                      <w:lang w:eastAsia="pl-PL"/>
                    </w:rPr>
                  </w:pPr>
                  <w:r w:rsidRPr="00F77FC9">
                    <w:rPr>
                      <w:rFonts w:eastAsia="Times New Roman"/>
                      <w:i/>
                      <w:iCs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9C51F4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2992544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4E208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4332F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7DA1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7924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4B04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9232FD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4A3A3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  <w:r>
                    <w:rPr>
                      <w:i/>
                      <w:iCs/>
                      <w:color w:val="00000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6A7C48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PP 879/4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2ADDE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8F107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6F47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CD67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0C624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B95420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EEE9C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98A4FC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HYDRAULICZNY P 919/7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A22734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AC842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638C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C68F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349D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271370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120C5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7700F4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DT7.58100, E602L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067D3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FF8FA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8167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2068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05CB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90D7BA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5A3A3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C77AB3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2995711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5EF499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E7416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50FE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07BB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80BE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DD33D7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4C99B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6B2E82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POWIETRZA WPO-402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815A7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57769F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8ABB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0E29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1F43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AE5032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E9279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AA18CC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OP-543/2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2A2607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5CB66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FB97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B98E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4802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3C0E32C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B7B93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949C4D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POWIETRZA AP-023-6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E11D6D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6C6C7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A1A6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4917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DD2E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74C580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D8077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FA3636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PE995/2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2A4ED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1EC2C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41D9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12CD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2D46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3668B1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D8E24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96C7A7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FILTRON PP-985-2, WK8058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A29FB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6D6E93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D5E0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D599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1982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CEED3A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F22440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765AEF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OLEJU FILTRON OE688/2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2F66CE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2BBFF8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7C22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11F2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4D6B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5FA769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3A499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42702B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AP-157-4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7A0424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A1AA9A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B570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6FFA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9E45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84BF989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A4382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B0BEE8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OP-534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3CAF5F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4A78F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F881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E433C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2D18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8AF0D0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B0D50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BE9930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POWIETRZA AM-414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ABB89A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9CB86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A9D6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64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5642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EF0A34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935A2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5F63BC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2992241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5FD7D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1E86D2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082C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4FD4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48A0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34CF5C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B3FDF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42277E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PZL SĘDZISZÓW PDS102, PP879/1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5E688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DBEE5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2378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9D07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E966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6BF356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7E105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14597C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H17W29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DD3DC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98F9B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1320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83D9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05D1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09C0A6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6FD32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D0393B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HYDRAULICZNEGO 1021029692649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46E7E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3BDAC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56F0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1D5E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8081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379078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48623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CEDC74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FORD 1812551, OP629/4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902D83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2DA5A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7B75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0E0F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4245B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2960E8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226032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2D120B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4415442, W79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BE0584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8A69EA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1C39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8430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13E7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398AAC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B947B0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BFFE63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FILTRON OE 682/9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32F4CB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9F74B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DF8D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FE79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32D2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7364D8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DBA0A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EB002A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AP-152/6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61EF6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28FD4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8990F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B48F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AC7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AD234C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49B19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B2DD53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KABINY FILTRON K-1343A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59EBD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B93B7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A61E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B8EF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CF8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750064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40A1D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38DC19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OLEJU HYDR. 0075R010P/HC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48D42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0010F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7DF6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215B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7AFC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984FB6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0E354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01EA9F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ODMY 504153481, AS376M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36AC23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1A9AA3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50CC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8ED1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D46E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4761BD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ACA9A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3F6523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POWIETRZA RVI 7421337443, E 5282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BC4E2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20E65D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69E4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50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9FCD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D1D02E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16456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B71021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HENGST H392WK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9691FD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0F84B6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70D03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15B4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475F3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0B63EA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04E85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051AFE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HENGST H200WN01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8D57B5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E9BDA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E867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95D4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CECD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3607C5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8F85DB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F0F0AE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HENDGST H200W40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F234DA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6645C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EA10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37D6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FA52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838CC5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903E3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3AFF85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PM 818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0D6B6B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82D2CA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7D5A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BEAE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EFF6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818A2F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03E8B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F04914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PM 818/2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45F28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755B8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458FC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9AC8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4D35D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A5A11E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31FB90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C8C7E8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H220WN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DE07B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DB8E3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BA26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C3369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3316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20FE03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6CD50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6365EA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FILTRON PM-819-1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D98A4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9A915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5D43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B7BF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F133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2B8B5CC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199EA2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FE781F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HYDRAULIKI E10H02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F71EE1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C8EBB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8684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57BF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12BC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D90B1B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234AC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BF8447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POW.WKŁAD IVECO 2992374, AM458/1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67DF2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1E8A50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09AF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50AB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9997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E77772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FF54C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864749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PP 845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0DAA3D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CB81A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9159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E37B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C5CF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B89DE3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21E91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7F7980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MAN-FILTER PU51X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9036B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909D3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D304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2356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7F5B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9D34F5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1DFBE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055C1A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PP-968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4F323B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EAE33F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B949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F6DB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10D2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10EE2A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96935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D9F644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PUR-HA0095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6D77C7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3CEDEA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0D5C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6321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BC34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0BEC5B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1A813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ADC765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WYS.CIŚN.PL005654 986-8852, HY90704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6B5EE5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85FCB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CC24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6413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0948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82E869C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B348E2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5FFCC5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HYDRAULICZNEGO 9868909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4DD41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CEEEB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9CE2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7AEC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8E0A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112F5C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EEEDC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823F23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1F0129620, E482L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0FC71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6550C5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C7BA7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9B5B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DB7D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36F67C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6B5CA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4CE8DE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06A115561B, 041103314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32757F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767B37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DCB2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783F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E6AA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960A824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ED43F0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05437B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KABINY K1111A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9E92B3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2A988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A048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B88B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831F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9D6A76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1F52C2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8B6A29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OP531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89151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2FBB63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AADD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C7BD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85D7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4D4C7F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E1CA7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32187E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OLEJU OP 626/4, LF3307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67A41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0F449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7828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7C39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87C4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112DB1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0871E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9075C1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PM-808 FILTRON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A65247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534CCF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A7CA2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2999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A75B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5AC609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6C446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388A94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WKŁAD FILTRA POWIETRZA 657931781, C16400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CD24FA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B45704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F08A9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18B0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EC8D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92CF0E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022B0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B3A029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PZL SĘDZISZÓW PDS71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B821A2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32D01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6E95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26B4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B216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EF0FA4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2316F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9344F3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HYDRAULICZNY HIFI SH62302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6D0541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36BF0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4B9D7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4352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8A9A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249EE2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BE5FB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B6BCFB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HYDRAULICZNY HIFI SH63636, P763761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0C9B9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B8B55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2604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4D6D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3D04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D07043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4287D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86220F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SA17251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987A9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A446F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3C74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0BC3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095F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2F6D35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39B51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DE5A1D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HIFI SA10126, SL628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7F084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6C7A5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EDF9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5226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50B1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775AF24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155DC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8BAB01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SO-351, P559128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017F3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7AA1F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589E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7594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B8C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48CCDC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CCD3CB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4E5D2D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FILTR PALIWA PE-977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D534A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151C24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644C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9683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03C0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88DD8C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BE823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F97342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11029-0008, HFA2606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B9904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7E06C7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D596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BDE9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A84C8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15B823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C2011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1AFBA8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PALIWA FS19731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D9470B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B5E15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93C3C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A104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EE74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9F34B1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9E146B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1825AC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AF25963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0E1AC0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92898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2BDD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A753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FA61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F473FE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93CA6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1C8BB9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AF25962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CD1787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B06E9D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6871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9304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F0DF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A497C0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6A665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BE4FC0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LF-16015, P551100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AA4C1D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AD9BF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52F6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8E9D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70ED3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E09B30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28B81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52C362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PALIWA FF266 , E129KP D346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C258B1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56024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1CFE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2C69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93C4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1DDCDE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25E17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9478ED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OSUSZACZ POWIETRZA FEBI F21623, FE21623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93F843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BF9E4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7C61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8027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3E82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6AB529C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2FDCB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833709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HIFLO HFA2610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72F9F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DED546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B9FB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A7D4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4F22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A0222F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8CEF3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AC28BF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H311W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48155C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0C4B09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6C5D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11CD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CBD2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FE8831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05343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5B1799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OLEJU B15024PR, HU719/7x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493BFD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332CD2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63B2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7E7A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01E5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9ED985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F9C58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A1B7A0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MANN W8017, H13W01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260C6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B7AB5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5A24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EED3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FEB2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CD79DC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F9A1D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5C267F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KABINOWY F415501, ADG02557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1BEED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0A65BB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A2CF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C84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E859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42F272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CC2CC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1DE166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23390-64480, PP855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00E0D9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2B243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9B9E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CF3C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03F7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6B6A06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FDA6C2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0F3451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FILTRACYJNY POWIETRZA MANN C14200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AEF47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E5B3B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2CC46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6A6F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0108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D14F35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3439F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9A10C4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PALIWA 51.12503-0109, PU1059X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5FEAB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BB29F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4F1B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AF52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B4E3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7C4A02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C83C8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7C5E9E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WKŁAD 81-08405-0030, C281275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EABBA0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0CA0D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3538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7A8A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DBCE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E092F89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41589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EF0002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OLEJU HU 1291-1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41CE1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8B91C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5830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13CD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673FD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AA7396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71947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D58FF6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PALIWA HENGST E11S03 D65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A4A12F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6C668B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B3BC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0DCD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6047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E8C997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52FAC4" w14:textId="77777777" w:rsidR="00667239" w:rsidRPr="00F77FC9" w:rsidRDefault="00667239" w:rsidP="00667239">
                  <w:pPr>
                    <w:pStyle w:val="Akapitzlist"/>
                    <w:numPr>
                      <w:ilvl w:val="0"/>
                      <w:numId w:val="66"/>
                    </w:numPr>
                    <w:suppressAutoHyphens w:val="0"/>
                    <w:spacing w:after="0" w:line="240" w:lineRule="auto"/>
                    <w:contextualSpacing/>
                    <w:jc w:val="both"/>
                    <w:rPr>
                      <w:rFonts w:eastAsia="Times New Roman"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66B07D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KX 38 KNECHT 7984752,  FF5057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17DC3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5688E4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771F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4C13B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CCDB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B221D3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E8DFC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ADD6B7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SILNIKA 504292579, WK9056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B70D1C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2DBC4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DC87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045A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E3D4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0A4FA6C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C8B9CE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D8CC51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POWIETRZA 8014410, P181064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C70DD9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F2B1F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23A1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AF9F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362E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717312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27F34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BACAFC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P785610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AE1307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0D8C7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28A6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4245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44EF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0878E2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C4841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10B928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PP861/6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007B9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1930F9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9621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3F85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AC86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449DB9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6573D7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E19DAB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OLEJU 5801415504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0E98A7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727A4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90D3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BFB2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DCAC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88F342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79DD6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E2FEFC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SN80050 5801439820 HIFI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00E1E4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8AB546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163A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A050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F5F7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CCC9E6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CF70E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92A965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KABINOWY IVECO 2995966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1D5AA2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CEE206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5E78D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DE2D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4F23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60DABE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E5329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3D21FE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H301949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1F778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538506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05BC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DA02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6079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0376A7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89AA4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D55E69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POWIETRZA 359R026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37D153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0A496D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B42C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D4DC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E307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565526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FCAB5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0467E2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POWIETRZA ZPD-6 231-32601-0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6279F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BED730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3019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4148E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96F5E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1A938B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17E47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EA4339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SKV403, SK3960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5B446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5CE21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A53C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C3DA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5F30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85B9B9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F0E6E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BD6BE0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51806, OP563/1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45D0E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96C72E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80F63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25DD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6F46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5C87E7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6DC1B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6AD174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HYDRAULICZNY DONALDSON P171837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96275B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14B3B3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C3E6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27B1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9D9E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D3C44B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A9045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A180DF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WSPOMAGANIA 931154, P550310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DBA0F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BA98A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EA9E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4943D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D1E3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C7F6BB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26326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06832D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POWIETRZA PUR-HA0086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8726BD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A10BB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ABE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E5B6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5C8A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D469BD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54E690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71DDEE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HYDRAULICZNEGO 16-420-901, H8011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FE284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5C012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4714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AC1A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031B9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0071FC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D4759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9B02BC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HYDRAULICZNEGO 16-420-902, HY27323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68D1A4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37237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7584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183E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E7AB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DB4F56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5B69A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9F0899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23390-64480, P855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BDAB3E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03392A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E21A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DEFB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D2167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E2307A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36406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651E27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MANN C8005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6B009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03AF7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F9B6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8E40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1C4A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E9AF84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E94D3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144E03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POWIETRZA HENGST E1162L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A5AB3F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B7BD1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ED0F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3358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92C7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8F66FD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3417C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B8138E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KABINY K-1133A, PUR-HC0008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7701F2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367E81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0B5A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5404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EB1C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597A52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2E4BF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8247AE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HIFI FILTERS SN70447, PL270/31Z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A8AB5C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6D257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2C4E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7E19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6A01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BEC592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A8E35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B25CCA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FILTRON AP-152/1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2A0DC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5F213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B503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04DA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FEED8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1A4310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24C45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E8C5C8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504151622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C564C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B71A2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416E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04F2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84DF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E79FCB4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F8F49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3CD118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OLEJU SC2153365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26A13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E02A84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FE466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F56A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CF75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25DB7A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E06A6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45E78D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KABINOWY SC1913500, CU37001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74E82E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00DDF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024D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263B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D71C1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6109AC9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5B9A4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53B2F9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OLEJUMANN SO4974 HU1077/1X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A9DE03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5AE88F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8A14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EFF5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5DC4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994250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0EE8A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5016F5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HENGST E52KPD36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1960C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FA29C0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82A9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7757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24B6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9C55FE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5C8F1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0EA95F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BOSCH 1457429975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87DD1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39128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85DD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5061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7FD1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B809F3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FD071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D0700D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WEW. P119375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0B6E92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1B62D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BE4F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BBDA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80CD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5267D6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68F36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54E518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P182064 DONALDSON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9B11E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0A543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D632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27AB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396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2D9823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A6002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B61D92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PP861/6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3D46AF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1919D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1343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CACB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A018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58FC37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65609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536FD7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MANN FILTER HU-945-2X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A7513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E39CA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FD54D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C68F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4842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C7F285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4B3FA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CD651E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PALIWA PU 1046-1X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50FAE4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9CD01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7484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CFB2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AD5F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1D7B44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3A7F1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02B9DF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PRZECIWPYŁKOWY AQ 5Q0819653, FP26009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458783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09454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47AF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DD6A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FBF3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8F929B9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2C58C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F5647E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POWIETRZA AM404W, E564LS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C10FD3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CF562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956A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E5D3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B3DA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B79823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C29A4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9A5DAE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FILTRON AP 157/10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ACCB25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E220A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5BF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30C0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0924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5242A2C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84732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741B75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VW 2N0127401Q, H507WK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2281B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D6CA1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34C7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A2E7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5DAB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F8B209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729A5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298234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BOSCH 0 451 300 003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18EE1B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17611C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4F97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4872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1D37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9E9C71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6E84CB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5E9393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FILTRON OM 512-4, E39HD120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F44A1C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00703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CFA8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3775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51E5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DB33B4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88D01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3A40EC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HYDRAULICZNY DONALDSON P550309, OM512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D7848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2048E5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5117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B0FA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4D10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795D843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F5EEC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8D730C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KABINY FE100345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76F0F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807608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0E7C8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CE38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23FC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1EC406A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965EE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5C29DB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OSUSZACZA 21412848, K096837K50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29C70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BC63FC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A5B8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67C3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86E4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7F444B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6FDE12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1A7684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MANN WK 11 044, H421WK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57481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74DF2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2209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C835C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45B6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6BFEFE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FD957F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B5D01A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POWIETRZA RVI 7421337443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A1444D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A1032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1F6D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72E2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29A2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41E7B32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62694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66E6B4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2994048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516D83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708F4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F7C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2392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6646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96F40E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D13EF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669EC2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WSTĘPNY 2992662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95DE1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7652E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832E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4A0F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C07C5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5ED495D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194D8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1BF568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2992544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67853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6F22D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970D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AF24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D3F2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2B4CE0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24281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523A44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HU-7008-Z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61CCB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9F6BC8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A73A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E93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6E67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2BC5FE7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51D2F8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7172C8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MAN WK9024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F13952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4EB54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DBEE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1C11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A78E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9CD1BB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B7E6AC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D1958C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PUR-PA3060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70CEA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2B47AC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D771F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C281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DAAA8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53B88C2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AE16E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DB23FD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PP-19-2, OP592/6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A47E85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3A9CF5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30B4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3724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3504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636044E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FA7A1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F2A37F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GT 50-014-004, C77/7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B2E63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737794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40E0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A273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F1D3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80E346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3F68A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E9E53E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PP879/5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B06070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49962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134F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AFFA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E0AB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5A42CC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FC003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5A0564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POWIETRZA 2996126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31AD30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1DDF2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786F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1350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C2716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B5CF784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572B41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9234FB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OLEJU HYDRULICZNEGO 3375986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AB5863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0EB571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79803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7F2D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B81B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260915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90643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6613C9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HYDRAULICZNEGO MU0506015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5F3A8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F54878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F70D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920E2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F2EBB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C374C28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B5063B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4BCEBC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HYDRAULICZNEGO MU0506006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EAE738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59214E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7964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C6DB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9FC7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D29986F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7155B9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6F28713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OE-666/2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134E12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AF968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E735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0B9060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E5617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0196B7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C99943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4098F5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PALIWA WK-950-19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DCD851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7817A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F458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AC47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048E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D5BC34E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3C416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4A67E8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KABINOWEGO K1248A-2X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504A7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46BAF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02F0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85B6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886E4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678B11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603F1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B60E7D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KABINOWY K-1338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ABDDF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6EBD3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DF68B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80D3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08F5E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13446B2B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2E6BB6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2E7135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POWIETRZA AP-023-6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5DDAB9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0BFE5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A3F6D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02C49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FD7B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08B03B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D00D9D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2A71454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OP-543/2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C3C19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E7A1D7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88DF9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B4D45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0124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2A885710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19707A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AFC9D4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PALIWA 2005485, KX532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829DBDE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8E4DB0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41786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76A7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D0C2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76139226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80D675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8B0119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WKŁAD FILTRA OLEJU 601-180-01-09 , OX38D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59F5B1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776D8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0E55F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C62DA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90A0D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3B2F48F5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DABEB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DD2E5D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SILNIKA RE504836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EC7686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FC28D5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733D2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BBADC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4C4CE8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5AAAE4A1" w14:textId="77777777" w:rsidTr="00EA1663">
              <w:trPr>
                <w:trHeight w:val="342"/>
                <w:jc w:val="center"/>
              </w:trPr>
              <w:tc>
                <w:tcPr>
                  <w:tcW w:w="2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0EAF54" w14:textId="77777777" w:rsidR="00667239" w:rsidRPr="00AD28AF" w:rsidRDefault="00667239" w:rsidP="00667239">
                  <w:pPr>
                    <w:numPr>
                      <w:ilvl w:val="0"/>
                      <w:numId w:val="66"/>
                    </w:numPr>
                    <w:suppressAutoHyphens w:val="0"/>
                    <w:jc w:val="both"/>
                    <w:rPr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E68F890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FILTR OLEJU MANN W8017, H13W01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C149E5A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Szt.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E0BCE38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384AA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306EC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D57A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7E221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667239" w:rsidRPr="00384AAA" w14:paraId="02C4C6E0" w14:textId="77777777" w:rsidTr="00EA1663">
              <w:trPr>
                <w:trHeight w:val="342"/>
                <w:jc w:val="center"/>
              </w:trPr>
              <w:tc>
                <w:tcPr>
                  <w:tcW w:w="8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11C9C1" w14:textId="77777777" w:rsidR="00667239" w:rsidRPr="00384AAA" w:rsidRDefault="00667239" w:rsidP="00667239">
                  <w:pPr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SUMA</w:t>
                  </w:r>
                </w:p>
              </w:tc>
              <w:tc>
                <w:tcPr>
                  <w:tcW w:w="23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5E613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8557F" w14:textId="77777777" w:rsidR="00667239" w:rsidRPr="00384AAA" w:rsidRDefault="00667239" w:rsidP="00667239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</w:tbl>
          <w:p w14:paraId="41E79C4A" w14:textId="77777777" w:rsidR="00667239" w:rsidRPr="00384AAA" w:rsidRDefault="00667239" w:rsidP="00667239">
            <w:pPr>
              <w:jc w:val="center"/>
              <w:rPr>
                <w:i/>
                <w:iCs/>
                <w:lang w:eastAsia="pl-PL"/>
              </w:rPr>
            </w:pPr>
          </w:p>
        </w:tc>
      </w:tr>
    </w:tbl>
    <w:p w14:paraId="14D01A0B" w14:textId="0E83DBEC" w:rsidR="00887DCD" w:rsidRDefault="00887DCD" w:rsidP="00E65F9C">
      <w:pPr>
        <w:spacing w:before="60" w:line="312" w:lineRule="auto"/>
        <w:jc w:val="both"/>
      </w:pPr>
    </w:p>
    <w:p w14:paraId="53703D18" w14:textId="3057284E" w:rsidR="00E04102" w:rsidRPr="00DE4993" w:rsidRDefault="00E04102" w:rsidP="00E04102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DE4993">
        <w:rPr>
          <w:rFonts w:ascii="Arial" w:hAnsi="Arial" w:cs="Arial"/>
          <w:b/>
          <w:i/>
          <w:sz w:val="22"/>
          <w:szCs w:val="22"/>
        </w:rPr>
        <w:t>Wartość całkowita przedmiotu zamówienia w tym koszty dostawy</w:t>
      </w:r>
      <w:r w:rsidR="00DE4993" w:rsidRPr="00DE4993">
        <w:rPr>
          <w:rFonts w:ascii="Arial" w:hAnsi="Arial" w:cs="Arial"/>
          <w:b/>
          <w:i/>
          <w:sz w:val="22"/>
          <w:szCs w:val="22"/>
        </w:rPr>
        <w:t>:</w:t>
      </w:r>
      <w:r w:rsidRPr="00DE4993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18FCF97B" w14:textId="77777777" w:rsidR="004B0FA8" w:rsidRDefault="004B0FA8" w:rsidP="00E0410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3E4A4DA" w14:textId="77777777" w:rsidR="00E04102" w:rsidRDefault="00E04102" w:rsidP="00E0410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Wartość netto: ………………………………………………………………………………</w:t>
      </w:r>
    </w:p>
    <w:p w14:paraId="4594FE96" w14:textId="77777777" w:rsidR="00E04102" w:rsidRDefault="00E04102" w:rsidP="00E04102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Słownie netto: …………………………………………………………………………..……</w:t>
      </w:r>
    </w:p>
    <w:p w14:paraId="7FF78D97" w14:textId="77777777" w:rsidR="00E04102" w:rsidRDefault="00E04102" w:rsidP="00E0410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Wartość brutto: ………………………………………………………………………………</w:t>
      </w:r>
    </w:p>
    <w:p w14:paraId="56FFD689" w14:textId="77777777" w:rsidR="00E04102" w:rsidRDefault="00E04102" w:rsidP="00E04102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Słownie brutto: ………………………………………………………………………………</w:t>
      </w:r>
    </w:p>
    <w:p w14:paraId="22A232F9" w14:textId="77777777" w:rsidR="004B0FA8" w:rsidRDefault="004B0FA8" w:rsidP="00EC06D0">
      <w:pPr>
        <w:spacing w:line="360" w:lineRule="auto"/>
        <w:jc w:val="center"/>
        <w:rPr>
          <w:b/>
          <w:iCs/>
          <w:spacing w:val="2"/>
          <w:sz w:val="22"/>
          <w:szCs w:val="22"/>
        </w:rPr>
      </w:pPr>
    </w:p>
    <w:p w14:paraId="45F764CA" w14:textId="7132596D" w:rsidR="00E04102" w:rsidRDefault="00E04102" w:rsidP="00EC06D0">
      <w:pPr>
        <w:spacing w:line="360" w:lineRule="auto"/>
        <w:jc w:val="center"/>
        <w:rPr>
          <w:rFonts w:ascii="Arial" w:hAnsi="Arial" w:cs="Arial"/>
          <w:b/>
          <w:iCs/>
          <w:spacing w:val="2"/>
          <w:sz w:val="22"/>
          <w:szCs w:val="22"/>
        </w:rPr>
      </w:pPr>
      <w:r w:rsidRPr="00071B89">
        <w:rPr>
          <w:rFonts w:ascii="Arial" w:hAnsi="Arial" w:cs="Arial"/>
          <w:b/>
          <w:iCs/>
          <w:spacing w:val="2"/>
          <w:sz w:val="22"/>
          <w:szCs w:val="22"/>
        </w:rPr>
        <w:t>UWAGA!!! CENA ZAWIERA WSZYSTKIE KOSZTY ZWIĄZANE Z WYKONANIEM ZAMÓWIENIA ŁĄCZNIE Z DOSTAWĄ</w:t>
      </w:r>
    </w:p>
    <w:p w14:paraId="339DA6AE" w14:textId="77777777" w:rsidR="00071B89" w:rsidRPr="00071B89" w:rsidRDefault="00071B89" w:rsidP="00EC06D0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</w:p>
    <w:p w14:paraId="1259FF7F" w14:textId="6A76AE67" w:rsidR="004B0FA8" w:rsidRDefault="00071B89" w:rsidP="00071B89">
      <w:pPr>
        <w:spacing w:line="360" w:lineRule="auto"/>
        <w:ind w:left="284" w:hanging="284"/>
        <w:rPr>
          <w:rFonts w:ascii="Arial" w:hAnsi="Arial" w:cs="Arial"/>
          <w:b/>
          <w:iCs/>
          <w:spacing w:val="2"/>
          <w:sz w:val="22"/>
          <w:szCs w:val="22"/>
        </w:rPr>
      </w:pPr>
      <w:r w:rsidRPr="00071B89">
        <w:rPr>
          <w:rFonts w:ascii="Arial" w:hAnsi="Arial" w:cs="Arial"/>
          <w:b/>
          <w:i/>
          <w:iCs/>
          <w:spacing w:val="2"/>
          <w:sz w:val="22"/>
          <w:szCs w:val="22"/>
        </w:rPr>
        <w:t xml:space="preserve">6. </w:t>
      </w:r>
      <w:r w:rsidRPr="00071B89">
        <w:rPr>
          <w:rFonts w:ascii="Arial" w:hAnsi="Arial" w:cs="Arial"/>
          <w:b/>
          <w:iCs/>
          <w:spacing w:val="2"/>
          <w:sz w:val="22"/>
          <w:szCs w:val="22"/>
        </w:rPr>
        <w:t>Zamawiający zastrzega sobie prawo do nieudzielenia zamówienia czy odwołania procedury na każdym jej etapie, bez podania przyczyny. W niniejszej sytuacji, wykonawcy nie będą przysługiwały żadne roszczenia z tego tytułu.</w:t>
      </w:r>
    </w:p>
    <w:p w14:paraId="660D9715" w14:textId="77777777" w:rsidR="00071B89" w:rsidRPr="00071B89" w:rsidRDefault="00071B89" w:rsidP="00071B89">
      <w:pPr>
        <w:spacing w:line="360" w:lineRule="auto"/>
        <w:ind w:left="284" w:hanging="284"/>
        <w:rPr>
          <w:rFonts w:ascii="Arial" w:hAnsi="Arial" w:cs="Arial"/>
          <w:i/>
          <w:sz w:val="22"/>
          <w:szCs w:val="22"/>
        </w:rPr>
      </w:pPr>
    </w:p>
    <w:p w14:paraId="17069090" w14:textId="1BB3E10D" w:rsidR="00891DBD" w:rsidRDefault="00071B89" w:rsidP="00891DB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7. </w:t>
      </w:r>
      <w:r w:rsidR="00891DBD">
        <w:rPr>
          <w:rFonts w:ascii="Arial" w:hAnsi="Arial" w:cs="Arial"/>
          <w:b/>
          <w:sz w:val="22"/>
          <w:szCs w:val="22"/>
        </w:rPr>
        <w:t xml:space="preserve"> Oświadczamy, że:</w:t>
      </w:r>
    </w:p>
    <w:p w14:paraId="71E4B42F" w14:textId="77777777" w:rsidR="00891DBD" w:rsidRDefault="00891DBD" w:rsidP="00891DBD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426" w:hanging="35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 zapoznaniu się z opisem przedmiotu zamówienia oraz projektem umowy nie wnosimy żadnych zastrzeżeń;</w:t>
      </w:r>
    </w:p>
    <w:p w14:paraId="6DE16F68" w14:textId="49968AC1" w:rsidR="00891DBD" w:rsidRDefault="00891DBD" w:rsidP="00891DBD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426" w:hanging="35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wybrania naszej oferty zobowiązujemy się do realizacji zamówienia zgodnie z warunkami określonymi w opisie przedmiotu zamówienia oraz w projekcie umowy.</w:t>
      </w:r>
    </w:p>
    <w:p w14:paraId="7C7BD041" w14:textId="5C45A2B0" w:rsidR="00891DBD" w:rsidRDefault="00EB02AC" w:rsidP="00EC06D0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426" w:hanging="357"/>
        <w:contextualSpacing/>
        <w:jc w:val="both"/>
        <w:rPr>
          <w:rFonts w:ascii="Arial" w:hAnsi="Arial" w:cs="Arial"/>
        </w:rPr>
      </w:pPr>
      <w:r w:rsidRPr="00EB02AC">
        <w:rPr>
          <w:rFonts w:ascii="Arial" w:hAnsi="Arial" w:cs="Arial"/>
        </w:rPr>
        <w:t xml:space="preserve">wypełniamy obowiązki informacyjne przewidziane w art. 13 lub art. 14 RODO (rozporządzenia Parlamentu Europejskiego i Rady (UE) 2016/679 z dnia 27 kwietnia 2016 r. w sprawie ochrony osób fizycznych w związku z przetwarzaniem danych osobowych </w:t>
      </w:r>
      <w:r w:rsidR="0007310A">
        <w:rPr>
          <w:rFonts w:ascii="Arial" w:hAnsi="Arial" w:cs="Arial"/>
        </w:rPr>
        <w:br/>
      </w:r>
      <w:r w:rsidRPr="00EB02AC">
        <w:rPr>
          <w:rFonts w:ascii="Arial" w:hAnsi="Arial" w:cs="Arial"/>
        </w:rPr>
        <w:t xml:space="preserve">i w sprawie swobodnego przepływu takich danych oraz uchylenia dyrektywy 95/46/WE - ogólne rozporządzenie o ochronie danych Dz. Urz. UE L 119 z 04.05.2016, str.1) wobec osób fizycznych, od których dane osobowe bezpośrednio lub pośrednio pozyskałem </w:t>
      </w:r>
      <w:r w:rsidR="0007310A">
        <w:rPr>
          <w:rFonts w:ascii="Arial" w:hAnsi="Arial" w:cs="Arial"/>
        </w:rPr>
        <w:br/>
      </w:r>
      <w:r w:rsidRPr="00EB02AC">
        <w:rPr>
          <w:rFonts w:ascii="Arial" w:hAnsi="Arial" w:cs="Arial"/>
        </w:rPr>
        <w:t>w celu ubiegania się o udzielenie zamówienia publicznego w niniejszym postępowaniu.</w:t>
      </w:r>
    </w:p>
    <w:p w14:paraId="767F2203" w14:textId="2030AC45" w:rsidR="00071B89" w:rsidRDefault="00071B89" w:rsidP="00071B89">
      <w:pPr>
        <w:numPr>
          <w:ilvl w:val="0"/>
          <w:numId w:val="2"/>
        </w:numPr>
        <w:spacing w:line="360" w:lineRule="auto"/>
        <w:ind w:left="426" w:hanging="357"/>
        <w:contextualSpacing/>
        <w:jc w:val="both"/>
        <w:rPr>
          <w:rFonts w:ascii="Arial" w:eastAsia="Calibri" w:hAnsi="Arial" w:cs="Arial"/>
        </w:rPr>
      </w:pPr>
      <w:r w:rsidRPr="004B6BBA">
        <w:rPr>
          <w:rFonts w:ascii="Arial" w:eastAsia="Calibri" w:hAnsi="Arial" w:cs="Arial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(tj. Dz. U. 2024 poz. 507).</w:t>
      </w:r>
    </w:p>
    <w:p w14:paraId="064D9C6D" w14:textId="77777777" w:rsidR="00071B89" w:rsidRPr="00071B89" w:rsidRDefault="00071B89" w:rsidP="00071B89">
      <w:pPr>
        <w:spacing w:line="360" w:lineRule="auto"/>
        <w:ind w:left="426"/>
        <w:contextualSpacing/>
        <w:jc w:val="both"/>
        <w:rPr>
          <w:rFonts w:ascii="Arial" w:eastAsia="Calibri" w:hAnsi="Arial" w:cs="Arial"/>
        </w:rPr>
      </w:pPr>
    </w:p>
    <w:p w14:paraId="05F7D34A" w14:textId="027157E1" w:rsidR="00EB02AC" w:rsidRPr="00EB02AC" w:rsidRDefault="00EB02AC" w:rsidP="00EB02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02AC">
        <w:rPr>
          <w:rFonts w:ascii="Arial" w:hAnsi="Arial" w:cs="Arial"/>
          <w:sz w:val="22"/>
          <w:szCs w:val="22"/>
        </w:rPr>
        <w:t>7. Oświadczam(y), że:  (właściwe zakreślić):</w:t>
      </w:r>
    </w:p>
    <w:p w14:paraId="0F7175EF" w14:textId="77777777" w:rsidR="00EB02AC" w:rsidRPr="00EB02AC" w:rsidRDefault="00EB02AC" w:rsidP="00EB02AC">
      <w:pPr>
        <w:pStyle w:val="Akapitzlist"/>
        <w:spacing w:after="0" w:line="360" w:lineRule="auto"/>
        <w:ind w:left="715" w:hanging="573"/>
        <w:jc w:val="both"/>
        <w:rPr>
          <w:rFonts w:ascii="Arial" w:hAnsi="Arial" w:cs="Arial"/>
        </w:rPr>
      </w:pPr>
      <w:r w:rsidRPr="00EB02AC">
        <w:rPr>
          <w:rFonts w:ascii="Arial" w:hAnsi="Arial" w:cs="Arial"/>
        </w:rPr>
        <w:t></w:t>
      </w:r>
      <w:r w:rsidRPr="00EB02AC">
        <w:rPr>
          <w:rFonts w:ascii="Arial" w:hAnsi="Arial" w:cs="Arial"/>
        </w:rPr>
        <w:tab/>
        <w:t>przedmiot zamówienia wykonamy siłami własnymi</w:t>
      </w:r>
    </w:p>
    <w:p w14:paraId="34F147F9" w14:textId="0EC60035" w:rsidR="00891DBD" w:rsidRPr="00EB02AC" w:rsidRDefault="00EB02AC" w:rsidP="00EB02AC">
      <w:pPr>
        <w:pStyle w:val="Akapitzlist"/>
        <w:spacing w:after="0" w:line="360" w:lineRule="auto"/>
        <w:ind w:left="715" w:hanging="573"/>
        <w:jc w:val="both"/>
        <w:rPr>
          <w:rFonts w:ascii="Arial" w:hAnsi="Arial" w:cs="Arial"/>
        </w:rPr>
      </w:pPr>
      <w:r w:rsidRPr="00EB02AC">
        <w:rPr>
          <w:rFonts w:ascii="Arial" w:hAnsi="Arial" w:cs="Arial"/>
        </w:rPr>
        <w:t></w:t>
      </w:r>
      <w:r w:rsidRPr="00EB02AC">
        <w:rPr>
          <w:rFonts w:ascii="Arial" w:hAnsi="Arial" w:cs="Arial"/>
        </w:rPr>
        <w:tab/>
        <w:t>powierzymy następującym podwykonawcom realizację następujących części zamówienia:</w:t>
      </w:r>
    </w:p>
    <w:p w14:paraId="176AE1C5" w14:textId="77777777" w:rsidR="00EB02AC" w:rsidRDefault="00EB02AC" w:rsidP="00891DBD">
      <w:pPr>
        <w:pStyle w:val="Akapitzlist"/>
        <w:spacing w:after="0" w:line="360" w:lineRule="auto"/>
        <w:ind w:left="714"/>
        <w:jc w:val="both"/>
        <w:rPr>
          <w:rFonts w:ascii="Arial" w:hAnsi="Arial" w:cs="Arial"/>
        </w:rPr>
      </w:pPr>
      <w:r>
        <w:rPr>
          <w:rFonts w:ascii="Arial" w:hAnsi="Arial" w:cs="Arial"/>
        </w:rPr>
        <w:t>Nazwa (firma) podwykonawcy (o ile jest to wiadome):</w:t>
      </w:r>
    </w:p>
    <w:p w14:paraId="2762E6C3" w14:textId="7A640BFE" w:rsidR="00891DBD" w:rsidRDefault="00EB02AC" w:rsidP="00891DBD">
      <w:pPr>
        <w:pStyle w:val="Akapitzlist"/>
        <w:spacing w:after="0" w:line="360" w:lineRule="auto"/>
        <w:ind w:left="71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6B2D0FC6" w14:textId="3B9DCCCB" w:rsidR="00EB02AC" w:rsidRDefault="00EB02AC" w:rsidP="00891DBD">
      <w:pPr>
        <w:pStyle w:val="Akapitzlist"/>
        <w:spacing w:after="0" w:line="360" w:lineRule="auto"/>
        <w:ind w:left="714"/>
        <w:jc w:val="both"/>
        <w:rPr>
          <w:rFonts w:ascii="Arial" w:hAnsi="Arial" w:cs="Arial"/>
        </w:rPr>
      </w:pPr>
      <w:r>
        <w:rPr>
          <w:rFonts w:ascii="Arial" w:hAnsi="Arial" w:cs="Arial"/>
        </w:rPr>
        <w:t>Cześć (zakres) przedmiotu zamówienia powierzony podwykonawcy oraz część zamówienia której dotyczy: …………………………………………………………………..</w:t>
      </w:r>
    </w:p>
    <w:p w14:paraId="0772189E" w14:textId="6BC8F1F1" w:rsidR="00DB0799" w:rsidRPr="00660B86" w:rsidRDefault="00DB0799" w:rsidP="00660B86">
      <w:pPr>
        <w:pStyle w:val="Akapitzlist"/>
        <w:spacing w:line="360" w:lineRule="auto"/>
        <w:ind w:left="714"/>
        <w:jc w:val="both"/>
        <w:rPr>
          <w:rFonts w:ascii="Arial" w:hAnsi="Arial" w:cs="Arial"/>
        </w:rPr>
      </w:pPr>
      <w:r w:rsidRPr="00DB0799">
        <w:rPr>
          <w:rFonts w:ascii="Arial" w:hAnsi="Arial" w:cs="Arial"/>
        </w:rPr>
        <w:t>Łączna wartość brutto powierzonych podwykonawcy/podwykonawcom części zamówienia wynosi</w:t>
      </w:r>
      <w:r>
        <w:rPr>
          <w:rFonts w:ascii="Arial" w:hAnsi="Arial" w:cs="Arial"/>
        </w:rPr>
        <w:t xml:space="preserve"> </w:t>
      </w:r>
      <w:r w:rsidRPr="00DB0799">
        <w:rPr>
          <w:rFonts w:ascii="Arial" w:hAnsi="Arial" w:cs="Arial"/>
        </w:rPr>
        <w:t>....................................................zł i nie może p</w:t>
      </w:r>
      <w:r w:rsidR="00EC06D0">
        <w:rPr>
          <w:rFonts w:ascii="Arial" w:hAnsi="Arial" w:cs="Arial"/>
        </w:rPr>
        <w:t>rzekroczyć ogólnej ceny brutto;</w:t>
      </w:r>
    </w:p>
    <w:p w14:paraId="183B8F60" w14:textId="1DF2D214" w:rsidR="00891DBD" w:rsidRDefault="00891DBD" w:rsidP="00891DBD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……………………………..</w:t>
      </w:r>
      <w:r>
        <w:rPr>
          <w:rFonts w:ascii="Arial" w:hAnsi="Arial" w:cs="Arial"/>
        </w:rPr>
        <w:t xml:space="preserve"> dnia </w:t>
      </w:r>
      <w:r>
        <w:rPr>
          <w:rFonts w:ascii="Arial" w:hAnsi="Arial" w:cs="Arial"/>
          <w:b/>
        </w:rPr>
        <w:t>………………….</w:t>
      </w:r>
    </w:p>
    <w:p w14:paraId="3FF802C2" w14:textId="77777777" w:rsidR="00891DBD" w:rsidRDefault="00891DBD" w:rsidP="00891DBD">
      <w:pPr>
        <w:pStyle w:val="Akapitzlist"/>
        <w:spacing w:after="0" w:line="240" w:lineRule="auto"/>
        <w:ind w:left="71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  <w:sz w:val="18"/>
          <w:szCs w:val="18"/>
        </w:rPr>
        <w:t>(miejscowość)</w:t>
      </w:r>
    </w:p>
    <w:p w14:paraId="28462884" w14:textId="4795B07B" w:rsidR="00891DBD" w:rsidRDefault="00891DBD" w:rsidP="00891DBD">
      <w:pPr>
        <w:pStyle w:val="Akapitzlist"/>
        <w:spacing w:after="0" w:line="360" w:lineRule="auto"/>
        <w:ind w:left="714"/>
        <w:rPr>
          <w:rFonts w:ascii="Arial" w:hAnsi="Arial" w:cs="Arial"/>
        </w:rPr>
      </w:pPr>
    </w:p>
    <w:p w14:paraId="268D1EB5" w14:textId="77777777" w:rsidR="00891DBD" w:rsidRDefault="00891DBD" w:rsidP="00891DBD">
      <w:pPr>
        <w:pStyle w:val="Akapitzlist"/>
        <w:spacing w:after="0" w:line="240" w:lineRule="auto"/>
        <w:ind w:left="714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…………………………………..</w:t>
      </w:r>
    </w:p>
    <w:p w14:paraId="0EDFCC91" w14:textId="77777777" w:rsidR="00891DBD" w:rsidRDefault="00891DBD" w:rsidP="00891DBD">
      <w:pPr>
        <w:pStyle w:val="Akapitzlist"/>
        <w:spacing w:after="0" w:line="240" w:lineRule="auto"/>
        <w:ind w:left="71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(podpis osoby uprawnionej)</w:t>
      </w:r>
    </w:p>
    <w:p w14:paraId="3AB77CBD" w14:textId="77777777" w:rsidR="00891DBD" w:rsidRDefault="00891DBD" w:rsidP="00891DBD">
      <w:pPr>
        <w:pStyle w:val="Akapitzlist"/>
        <w:spacing w:after="0" w:line="360" w:lineRule="auto"/>
        <w:ind w:left="714"/>
        <w:rPr>
          <w:rFonts w:ascii="Arial" w:hAnsi="Arial" w:cs="Arial"/>
        </w:rPr>
      </w:pPr>
    </w:p>
    <w:p w14:paraId="2C3942FE" w14:textId="77777777" w:rsidR="00891DBD" w:rsidRDefault="00891DBD" w:rsidP="00891DBD">
      <w:pPr>
        <w:pStyle w:val="Akapitzlist"/>
        <w:spacing w:after="0" w:line="360" w:lineRule="auto"/>
        <w:ind w:left="714"/>
        <w:rPr>
          <w:rFonts w:ascii="Arial" w:hAnsi="Arial" w:cs="Arial"/>
        </w:rPr>
      </w:pPr>
    </w:p>
    <w:p w14:paraId="5C002361" w14:textId="77777777" w:rsidR="00DB0799" w:rsidRDefault="00DB0799" w:rsidP="00891DBD">
      <w:pPr>
        <w:pStyle w:val="Akapitzlist"/>
        <w:spacing w:after="0" w:line="240" w:lineRule="auto"/>
        <w:ind w:left="714"/>
        <w:jc w:val="center"/>
        <w:rPr>
          <w:rFonts w:ascii="Arial" w:hAnsi="Arial" w:cs="Arial"/>
          <w:b/>
        </w:rPr>
      </w:pPr>
    </w:p>
    <w:p w14:paraId="2BCBC611" w14:textId="3F272696" w:rsidR="00891DBD" w:rsidRDefault="00891DBD" w:rsidP="00891DBD">
      <w:pPr>
        <w:pStyle w:val="Akapitzlist"/>
        <w:spacing w:after="0" w:line="240" w:lineRule="auto"/>
        <w:ind w:left="71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……………………………………………….</w:t>
      </w:r>
    </w:p>
    <w:p w14:paraId="252AA25F" w14:textId="219483E4" w:rsidR="008A1B72" w:rsidRPr="00660B86" w:rsidRDefault="00660B86" w:rsidP="00660B86">
      <w:pPr>
        <w:pStyle w:val="Akapitzlist"/>
        <w:spacing w:after="0" w:line="240" w:lineRule="auto"/>
        <w:ind w:left="714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(pieczęć Wykonawcy)</w:t>
      </w:r>
    </w:p>
    <w:sectPr w:rsidR="008A1B72" w:rsidRPr="00660B8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0BD61" w14:textId="77777777" w:rsidR="006726E8" w:rsidRDefault="006726E8" w:rsidP="00B46252">
      <w:r>
        <w:separator/>
      </w:r>
    </w:p>
  </w:endnote>
  <w:endnote w:type="continuationSeparator" w:id="0">
    <w:p w14:paraId="60D0CC9B" w14:textId="77777777" w:rsidR="006726E8" w:rsidRDefault="006726E8" w:rsidP="00B46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C8EC9" w14:textId="77777777" w:rsidR="006726E8" w:rsidRDefault="006726E8" w:rsidP="00B46252">
      <w:r>
        <w:separator/>
      </w:r>
    </w:p>
  </w:footnote>
  <w:footnote w:type="continuationSeparator" w:id="0">
    <w:p w14:paraId="5862A506" w14:textId="77777777" w:rsidR="006726E8" w:rsidRDefault="006726E8" w:rsidP="00B46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A315" w14:textId="0144E54E" w:rsidR="0053034F" w:rsidRPr="00B46252" w:rsidRDefault="0053034F" w:rsidP="00B46252">
    <w:pPr>
      <w:pStyle w:val="Nagwek"/>
      <w:jc w:val="right"/>
      <w:rPr>
        <w:sz w:val="16"/>
        <w:szCs w:val="16"/>
      </w:rPr>
    </w:pPr>
    <w:r w:rsidRPr="00B46252">
      <w:rPr>
        <w:sz w:val="20"/>
        <w:szCs w:val="20"/>
      </w:rPr>
      <w:t xml:space="preserve">Załącznik nr 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2568"/>
        </w:tabs>
        <w:ind w:left="2940" w:hanging="360"/>
      </w:pPr>
      <w:rPr>
        <w:rFonts w:ascii="Arial" w:hAnsi="Arial" w:cs="Arial"/>
      </w:rPr>
    </w:lvl>
  </w:abstractNum>
  <w:abstractNum w:abstractNumId="1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578" w:hanging="360"/>
      </w:pPr>
      <w:rPr>
        <w:rFonts w:ascii="Arial" w:hAnsi="Arial" w:cs="Arial"/>
        <w:b/>
        <w:bCs/>
        <w:sz w:val="22"/>
        <w:szCs w:val="22"/>
      </w:rPr>
    </w:lvl>
  </w:abstractNum>
  <w:abstractNum w:abstractNumId="2" w15:restartNumberingAfterBreak="0">
    <w:nsid w:val="00000010"/>
    <w:multiLevelType w:val="multi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hint="default"/>
        <w:strike w:val="0"/>
        <w:dstrike w:val="0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2880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440" w:hanging="1800"/>
      </w:pPr>
      <w:rPr>
        <w:rFonts w:hint="default"/>
      </w:rPr>
    </w:lvl>
  </w:abstractNum>
  <w:abstractNum w:abstractNumId="3" w15:restartNumberingAfterBreak="0">
    <w:nsid w:val="00000016"/>
    <w:multiLevelType w:val="singleLevel"/>
    <w:tmpl w:val="00000016"/>
    <w:name w:val="WW8Num26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1B"/>
    <w:multiLevelType w:val="singleLevel"/>
    <w:tmpl w:val="0000001B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1E"/>
    <w:multiLevelType w:val="singleLevel"/>
    <w:tmpl w:val="0000001E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711AA7"/>
    <w:multiLevelType w:val="hybridMultilevel"/>
    <w:tmpl w:val="537E7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CB62D8"/>
    <w:multiLevelType w:val="multilevel"/>
    <w:tmpl w:val="196CC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B5688E"/>
    <w:multiLevelType w:val="hybridMultilevel"/>
    <w:tmpl w:val="73389924"/>
    <w:lvl w:ilvl="0" w:tplc="FA52CAC4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FD70FF"/>
    <w:multiLevelType w:val="multilevel"/>
    <w:tmpl w:val="57D270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434EC"/>
    <w:multiLevelType w:val="hybridMultilevel"/>
    <w:tmpl w:val="2D269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E5B7C"/>
    <w:multiLevelType w:val="multilevel"/>
    <w:tmpl w:val="F77AAE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-1538" w:hanging="360"/>
      </w:pPr>
    </w:lvl>
    <w:lvl w:ilvl="2">
      <w:start w:val="1"/>
      <w:numFmt w:val="lowerRoman"/>
      <w:lvlText w:val="%3."/>
      <w:lvlJc w:val="right"/>
      <w:pPr>
        <w:ind w:left="-818" w:hanging="180"/>
      </w:pPr>
    </w:lvl>
    <w:lvl w:ilvl="3">
      <w:start w:val="1"/>
      <w:numFmt w:val="decimal"/>
      <w:lvlText w:val="%4."/>
      <w:lvlJc w:val="left"/>
      <w:pPr>
        <w:ind w:left="-98" w:hanging="360"/>
      </w:pPr>
    </w:lvl>
    <w:lvl w:ilvl="4">
      <w:start w:val="1"/>
      <w:numFmt w:val="lowerLetter"/>
      <w:lvlText w:val="%5."/>
      <w:lvlJc w:val="left"/>
      <w:pPr>
        <w:ind w:left="622" w:hanging="360"/>
      </w:pPr>
    </w:lvl>
    <w:lvl w:ilvl="5">
      <w:start w:val="1"/>
      <w:numFmt w:val="lowerRoman"/>
      <w:lvlText w:val="%6."/>
      <w:lvlJc w:val="right"/>
      <w:pPr>
        <w:ind w:left="1342" w:hanging="180"/>
      </w:pPr>
    </w:lvl>
    <w:lvl w:ilvl="6">
      <w:start w:val="1"/>
      <w:numFmt w:val="decimal"/>
      <w:lvlText w:val="%7."/>
      <w:lvlJc w:val="left"/>
      <w:pPr>
        <w:ind w:left="2062" w:hanging="360"/>
      </w:pPr>
    </w:lvl>
    <w:lvl w:ilvl="7">
      <w:start w:val="1"/>
      <w:numFmt w:val="lowerLetter"/>
      <w:lvlText w:val="%8."/>
      <w:lvlJc w:val="left"/>
      <w:pPr>
        <w:ind w:left="2782" w:hanging="360"/>
      </w:pPr>
    </w:lvl>
    <w:lvl w:ilvl="8">
      <w:start w:val="1"/>
      <w:numFmt w:val="lowerRoman"/>
      <w:lvlText w:val="%9."/>
      <w:lvlJc w:val="right"/>
      <w:pPr>
        <w:ind w:left="3502" w:hanging="180"/>
      </w:pPr>
    </w:lvl>
  </w:abstractNum>
  <w:abstractNum w:abstractNumId="12" w15:restartNumberingAfterBreak="0">
    <w:nsid w:val="0EB01CFB"/>
    <w:multiLevelType w:val="hybridMultilevel"/>
    <w:tmpl w:val="5008D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2C0B60"/>
    <w:multiLevelType w:val="hybridMultilevel"/>
    <w:tmpl w:val="603C4DA4"/>
    <w:lvl w:ilvl="0" w:tplc="66F404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F449C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357A65"/>
    <w:multiLevelType w:val="multilevel"/>
    <w:tmpl w:val="3D8211A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lowerLetter"/>
      <w:lvlText w:val="%7)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E72DD4"/>
    <w:multiLevelType w:val="hybridMultilevel"/>
    <w:tmpl w:val="A2CE5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476992"/>
    <w:multiLevelType w:val="hybridMultilevel"/>
    <w:tmpl w:val="7FA67EC2"/>
    <w:lvl w:ilvl="0" w:tplc="38047400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9440AE"/>
    <w:multiLevelType w:val="multilevel"/>
    <w:tmpl w:val="BE6CB6C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BD157B6"/>
    <w:multiLevelType w:val="hybridMultilevel"/>
    <w:tmpl w:val="FB127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0E2EAA"/>
    <w:multiLevelType w:val="hybridMultilevel"/>
    <w:tmpl w:val="F3E2ACF6"/>
    <w:lvl w:ilvl="0" w:tplc="C14E7358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EBD7AE6"/>
    <w:multiLevelType w:val="hybridMultilevel"/>
    <w:tmpl w:val="69C069F6"/>
    <w:lvl w:ilvl="0" w:tplc="6A605E2C">
      <w:start w:val="102"/>
      <w:numFmt w:val="decimal"/>
      <w:lvlText w:val="%1."/>
      <w:lvlJc w:val="left"/>
      <w:pPr>
        <w:ind w:left="149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B73164"/>
    <w:multiLevelType w:val="hybridMultilevel"/>
    <w:tmpl w:val="11C61A62"/>
    <w:lvl w:ilvl="0" w:tplc="0415000F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90" w:hanging="360"/>
      </w:pPr>
    </w:lvl>
    <w:lvl w:ilvl="2" w:tplc="0415001B" w:tentative="1">
      <w:start w:val="1"/>
      <w:numFmt w:val="lowerRoman"/>
      <w:lvlText w:val="%3."/>
      <w:lvlJc w:val="right"/>
      <w:pPr>
        <w:ind w:left="3510" w:hanging="180"/>
      </w:pPr>
    </w:lvl>
    <w:lvl w:ilvl="3" w:tplc="0415000F" w:tentative="1">
      <w:start w:val="1"/>
      <w:numFmt w:val="decimal"/>
      <w:lvlText w:val="%4."/>
      <w:lvlJc w:val="left"/>
      <w:pPr>
        <w:ind w:left="4230" w:hanging="360"/>
      </w:pPr>
    </w:lvl>
    <w:lvl w:ilvl="4" w:tplc="04150019" w:tentative="1">
      <w:start w:val="1"/>
      <w:numFmt w:val="lowerLetter"/>
      <w:lvlText w:val="%5."/>
      <w:lvlJc w:val="left"/>
      <w:pPr>
        <w:ind w:left="4950" w:hanging="360"/>
      </w:pPr>
    </w:lvl>
    <w:lvl w:ilvl="5" w:tplc="0415001B" w:tentative="1">
      <w:start w:val="1"/>
      <w:numFmt w:val="lowerRoman"/>
      <w:lvlText w:val="%6."/>
      <w:lvlJc w:val="right"/>
      <w:pPr>
        <w:ind w:left="5670" w:hanging="180"/>
      </w:pPr>
    </w:lvl>
    <w:lvl w:ilvl="6" w:tplc="0415000F" w:tentative="1">
      <w:start w:val="1"/>
      <w:numFmt w:val="decimal"/>
      <w:lvlText w:val="%7."/>
      <w:lvlJc w:val="left"/>
      <w:pPr>
        <w:ind w:left="6390" w:hanging="360"/>
      </w:pPr>
    </w:lvl>
    <w:lvl w:ilvl="7" w:tplc="04150019" w:tentative="1">
      <w:start w:val="1"/>
      <w:numFmt w:val="lowerLetter"/>
      <w:lvlText w:val="%8."/>
      <w:lvlJc w:val="left"/>
      <w:pPr>
        <w:ind w:left="7110" w:hanging="360"/>
      </w:pPr>
    </w:lvl>
    <w:lvl w:ilvl="8" w:tplc="0415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2" w15:restartNumberingAfterBreak="0">
    <w:nsid w:val="23716A93"/>
    <w:multiLevelType w:val="hybridMultilevel"/>
    <w:tmpl w:val="C22E0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C87BB2"/>
    <w:multiLevelType w:val="hybridMultilevel"/>
    <w:tmpl w:val="7078411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14C68E9"/>
    <w:multiLevelType w:val="hybridMultilevel"/>
    <w:tmpl w:val="E3643048"/>
    <w:lvl w:ilvl="0" w:tplc="FFFFFFFF">
      <w:start w:val="1"/>
      <w:numFmt w:val="decimal"/>
      <w:lvlText w:val="%1."/>
      <w:lvlJc w:val="left"/>
      <w:pPr>
        <w:ind w:left="1352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2F77C46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75903BE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5169E7"/>
    <w:multiLevelType w:val="hybridMultilevel"/>
    <w:tmpl w:val="FFFC2858"/>
    <w:lvl w:ilvl="0" w:tplc="1E4A5242"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442DD2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61E253B"/>
    <w:multiLevelType w:val="hybridMultilevel"/>
    <w:tmpl w:val="C05C1296"/>
    <w:lvl w:ilvl="0" w:tplc="6CCC3A02">
      <w:start w:val="1"/>
      <w:numFmt w:val="lowerLetter"/>
      <w:lvlText w:val="%1)"/>
      <w:lvlJc w:val="left"/>
      <w:pPr>
        <w:ind w:left="785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4B7B03A8"/>
    <w:multiLevelType w:val="hybridMultilevel"/>
    <w:tmpl w:val="C3B458F2"/>
    <w:lvl w:ilvl="0" w:tplc="FDFAF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493E08"/>
    <w:multiLevelType w:val="hybridMultilevel"/>
    <w:tmpl w:val="5268C15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9F449CDE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4F327D14"/>
    <w:multiLevelType w:val="hybridMultilevel"/>
    <w:tmpl w:val="BB58A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AF34EA"/>
    <w:multiLevelType w:val="multilevel"/>
    <w:tmpl w:val="BE6CB6C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7D2539"/>
    <w:multiLevelType w:val="hybridMultilevel"/>
    <w:tmpl w:val="FBB4C68C"/>
    <w:lvl w:ilvl="0" w:tplc="66F40402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5" w15:restartNumberingAfterBreak="0">
    <w:nsid w:val="58D11B13"/>
    <w:multiLevelType w:val="hybridMultilevel"/>
    <w:tmpl w:val="B8D2C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1A3253"/>
    <w:multiLevelType w:val="hybridMultilevel"/>
    <w:tmpl w:val="4808C7F8"/>
    <w:lvl w:ilvl="0" w:tplc="15C6CCEC">
      <w:start w:val="1"/>
      <w:numFmt w:val="decimal"/>
      <w:lvlText w:val="%1."/>
      <w:lvlJc w:val="left"/>
      <w:pPr>
        <w:ind w:left="207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790" w:hanging="360"/>
      </w:pPr>
    </w:lvl>
    <w:lvl w:ilvl="2" w:tplc="0415001B" w:tentative="1">
      <w:start w:val="1"/>
      <w:numFmt w:val="lowerRoman"/>
      <w:lvlText w:val="%3."/>
      <w:lvlJc w:val="right"/>
      <w:pPr>
        <w:ind w:left="3510" w:hanging="180"/>
      </w:pPr>
    </w:lvl>
    <w:lvl w:ilvl="3" w:tplc="0415000F" w:tentative="1">
      <w:start w:val="1"/>
      <w:numFmt w:val="decimal"/>
      <w:lvlText w:val="%4."/>
      <w:lvlJc w:val="left"/>
      <w:pPr>
        <w:ind w:left="4230" w:hanging="360"/>
      </w:pPr>
    </w:lvl>
    <w:lvl w:ilvl="4" w:tplc="04150019" w:tentative="1">
      <w:start w:val="1"/>
      <w:numFmt w:val="lowerLetter"/>
      <w:lvlText w:val="%5."/>
      <w:lvlJc w:val="left"/>
      <w:pPr>
        <w:ind w:left="4950" w:hanging="360"/>
      </w:pPr>
    </w:lvl>
    <w:lvl w:ilvl="5" w:tplc="0415001B" w:tentative="1">
      <w:start w:val="1"/>
      <w:numFmt w:val="lowerRoman"/>
      <w:lvlText w:val="%6."/>
      <w:lvlJc w:val="right"/>
      <w:pPr>
        <w:ind w:left="5670" w:hanging="180"/>
      </w:pPr>
    </w:lvl>
    <w:lvl w:ilvl="6" w:tplc="0415000F" w:tentative="1">
      <w:start w:val="1"/>
      <w:numFmt w:val="decimal"/>
      <w:lvlText w:val="%7."/>
      <w:lvlJc w:val="left"/>
      <w:pPr>
        <w:ind w:left="6390" w:hanging="360"/>
      </w:pPr>
    </w:lvl>
    <w:lvl w:ilvl="7" w:tplc="04150019" w:tentative="1">
      <w:start w:val="1"/>
      <w:numFmt w:val="lowerLetter"/>
      <w:lvlText w:val="%8."/>
      <w:lvlJc w:val="left"/>
      <w:pPr>
        <w:ind w:left="7110" w:hanging="360"/>
      </w:pPr>
    </w:lvl>
    <w:lvl w:ilvl="8" w:tplc="0415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7" w15:restartNumberingAfterBreak="0">
    <w:nsid w:val="5B9106A2"/>
    <w:multiLevelType w:val="multilevel"/>
    <w:tmpl w:val="3754E9B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614B91"/>
    <w:multiLevelType w:val="multilevel"/>
    <w:tmpl w:val="5BD8C50A"/>
    <w:lvl w:ilvl="0">
      <w:start w:val="1"/>
      <w:numFmt w:val="decimal"/>
      <w:lvlText w:val="%1)"/>
      <w:lvlJc w:val="left"/>
      <w:pPr>
        <w:ind w:left="42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lowerRoman"/>
      <w:lvlText w:val="%3."/>
      <w:lvlJc w:val="right"/>
      <w:pPr>
        <w:ind w:left="1866" w:hanging="180"/>
      </w:pPr>
    </w:lvl>
    <w:lvl w:ilvl="3">
      <w:start w:val="1"/>
      <w:numFmt w:val="decimal"/>
      <w:lvlText w:val="%4."/>
      <w:lvlJc w:val="left"/>
      <w:pPr>
        <w:ind w:left="2586" w:hanging="360"/>
      </w:pPr>
    </w:lvl>
    <w:lvl w:ilvl="4">
      <w:start w:val="1"/>
      <w:numFmt w:val="lowerLetter"/>
      <w:lvlText w:val="%5."/>
      <w:lvlJc w:val="left"/>
      <w:pPr>
        <w:ind w:left="3306" w:hanging="360"/>
      </w:pPr>
    </w:lvl>
    <w:lvl w:ilvl="5">
      <w:start w:val="1"/>
      <w:numFmt w:val="lowerRoman"/>
      <w:lvlText w:val="%6."/>
      <w:lvlJc w:val="right"/>
      <w:pPr>
        <w:ind w:left="4026" w:hanging="180"/>
      </w:pPr>
    </w:lvl>
    <w:lvl w:ilvl="6">
      <w:start w:val="1"/>
      <w:numFmt w:val="decimal"/>
      <w:lvlText w:val="%7."/>
      <w:lvlJc w:val="left"/>
      <w:pPr>
        <w:ind w:left="4746" w:hanging="360"/>
      </w:pPr>
    </w:lvl>
    <w:lvl w:ilvl="7">
      <w:start w:val="1"/>
      <w:numFmt w:val="lowerLetter"/>
      <w:lvlText w:val="%8."/>
      <w:lvlJc w:val="left"/>
      <w:pPr>
        <w:ind w:left="5466" w:hanging="360"/>
      </w:pPr>
    </w:lvl>
    <w:lvl w:ilvl="8">
      <w:start w:val="1"/>
      <w:numFmt w:val="lowerRoman"/>
      <w:lvlText w:val="%9."/>
      <w:lvlJc w:val="right"/>
      <w:pPr>
        <w:ind w:left="6186" w:hanging="180"/>
      </w:pPr>
    </w:lvl>
  </w:abstractNum>
  <w:abstractNum w:abstractNumId="39" w15:restartNumberingAfterBreak="0">
    <w:nsid w:val="5C89429C"/>
    <w:multiLevelType w:val="hybridMultilevel"/>
    <w:tmpl w:val="7B6EA85A"/>
    <w:lvl w:ilvl="0" w:tplc="6AF0D7BA">
      <w:start w:val="7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0" w15:restartNumberingAfterBreak="0">
    <w:nsid w:val="5FE76B81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1775A8A"/>
    <w:multiLevelType w:val="hybridMultilevel"/>
    <w:tmpl w:val="BB124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F40007"/>
    <w:multiLevelType w:val="hybridMultilevel"/>
    <w:tmpl w:val="06D8EA72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3" w15:restartNumberingAfterBreak="0">
    <w:nsid w:val="658F7D27"/>
    <w:multiLevelType w:val="hybridMultilevel"/>
    <w:tmpl w:val="046298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8F54221"/>
    <w:multiLevelType w:val="hybridMultilevel"/>
    <w:tmpl w:val="584E41E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FD6FBE"/>
    <w:multiLevelType w:val="multilevel"/>
    <w:tmpl w:val="3D8211A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lowerLetter"/>
      <w:lvlText w:val="%7)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A27191B"/>
    <w:multiLevelType w:val="hybridMultilevel"/>
    <w:tmpl w:val="EC26EB72"/>
    <w:lvl w:ilvl="0" w:tplc="417CC09E">
      <w:start w:val="1"/>
      <w:numFmt w:val="decimal"/>
      <w:lvlText w:val="Ad %1."/>
      <w:lvlJc w:val="left"/>
      <w:pPr>
        <w:ind w:left="48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C0257A"/>
    <w:multiLevelType w:val="hybridMultilevel"/>
    <w:tmpl w:val="DE783A1C"/>
    <w:lvl w:ilvl="0" w:tplc="708ACE46">
      <w:start w:val="5"/>
      <w:numFmt w:val="decimal"/>
      <w:lvlText w:val="%1."/>
      <w:lvlJc w:val="left"/>
      <w:pPr>
        <w:ind w:left="333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8" w15:restartNumberingAfterBreak="0">
    <w:nsid w:val="72E75462"/>
    <w:multiLevelType w:val="hybridMultilevel"/>
    <w:tmpl w:val="031A7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A455BC"/>
    <w:multiLevelType w:val="multilevel"/>
    <w:tmpl w:val="88CA1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021F7C"/>
    <w:multiLevelType w:val="hybridMultilevel"/>
    <w:tmpl w:val="8570B428"/>
    <w:lvl w:ilvl="0" w:tplc="3EE898A6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CC495E"/>
    <w:multiLevelType w:val="multilevel"/>
    <w:tmpl w:val="BC103B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7A114330"/>
    <w:multiLevelType w:val="hybridMultilevel"/>
    <w:tmpl w:val="ACE086BE"/>
    <w:lvl w:ilvl="0" w:tplc="D2406454">
      <w:start w:val="1"/>
      <w:numFmt w:val="decimal"/>
      <w:lvlText w:val="%1."/>
      <w:lvlJc w:val="left"/>
      <w:pPr>
        <w:ind w:left="149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630B80"/>
    <w:multiLevelType w:val="hybridMultilevel"/>
    <w:tmpl w:val="D4E84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646CCC"/>
    <w:multiLevelType w:val="hybridMultilevel"/>
    <w:tmpl w:val="33944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D57EE6"/>
    <w:multiLevelType w:val="hybridMultilevel"/>
    <w:tmpl w:val="3A5A14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594527"/>
    <w:multiLevelType w:val="multilevel"/>
    <w:tmpl w:val="09F8CD56"/>
    <w:lvl w:ilvl="0">
      <w:start w:val="1"/>
      <w:numFmt w:val="decimal"/>
      <w:lvlText w:val="%1."/>
      <w:lvlJc w:val="left"/>
      <w:pPr>
        <w:tabs>
          <w:tab w:val="num" w:pos="896"/>
        </w:tabs>
        <w:ind w:left="896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3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2155052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84406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5802297">
    <w:abstractNumId w:val="1"/>
  </w:num>
  <w:num w:numId="4" w16cid:durableId="1307196854">
    <w:abstractNumId w:val="3"/>
  </w:num>
  <w:num w:numId="5" w16cid:durableId="1073893800">
    <w:abstractNumId w:val="4"/>
  </w:num>
  <w:num w:numId="6" w16cid:durableId="844780939">
    <w:abstractNumId w:val="5"/>
  </w:num>
  <w:num w:numId="7" w16cid:durableId="1915119535">
    <w:abstractNumId w:val="22"/>
  </w:num>
  <w:num w:numId="8" w16cid:durableId="1166819621">
    <w:abstractNumId w:val="43"/>
  </w:num>
  <w:num w:numId="9" w16cid:durableId="1062483033">
    <w:abstractNumId w:val="29"/>
  </w:num>
  <w:num w:numId="10" w16cid:durableId="758405646">
    <w:abstractNumId w:val="13"/>
  </w:num>
  <w:num w:numId="11" w16cid:durableId="2827631">
    <w:abstractNumId w:val="31"/>
  </w:num>
  <w:num w:numId="12" w16cid:durableId="534971234">
    <w:abstractNumId w:val="39"/>
  </w:num>
  <w:num w:numId="13" w16cid:durableId="507601932">
    <w:abstractNumId w:val="18"/>
  </w:num>
  <w:num w:numId="14" w16cid:durableId="1321692174">
    <w:abstractNumId w:val="30"/>
  </w:num>
  <w:num w:numId="15" w16cid:durableId="1454206948">
    <w:abstractNumId w:val="49"/>
  </w:num>
  <w:num w:numId="16" w16cid:durableId="2130397748">
    <w:abstractNumId w:val="9"/>
  </w:num>
  <w:num w:numId="17" w16cid:durableId="1955750856">
    <w:abstractNumId w:val="54"/>
  </w:num>
  <w:num w:numId="18" w16cid:durableId="1261455219">
    <w:abstractNumId w:val="37"/>
  </w:num>
  <w:num w:numId="19" w16cid:durableId="1841457382">
    <w:abstractNumId w:val="17"/>
  </w:num>
  <w:num w:numId="20" w16cid:durableId="724913811">
    <w:abstractNumId w:val="11"/>
  </w:num>
  <w:num w:numId="21" w16cid:durableId="934361300">
    <w:abstractNumId w:val="56"/>
  </w:num>
  <w:num w:numId="22" w16cid:durableId="1666546464">
    <w:abstractNumId w:val="10"/>
  </w:num>
  <w:num w:numId="23" w16cid:durableId="659037186">
    <w:abstractNumId w:val="26"/>
  </w:num>
  <w:num w:numId="24" w16cid:durableId="1785422136">
    <w:abstractNumId w:val="53"/>
  </w:num>
  <w:num w:numId="25" w16cid:durableId="1470660270">
    <w:abstractNumId w:val="40"/>
  </w:num>
  <w:num w:numId="26" w16cid:durableId="1066951312">
    <w:abstractNumId w:val="25"/>
  </w:num>
  <w:num w:numId="27" w16cid:durableId="1442265753">
    <w:abstractNumId w:val="45"/>
  </w:num>
  <w:num w:numId="28" w16cid:durableId="1428427026">
    <w:abstractNumId w:val="33"/>
  </w:num>
  <w:num w:numId="29" w16cid:durableId="813838777">
    <w:abstractNumId w:val="55"/>
  </w:num>
  <w:num w:numId="30" w16cid:durableId="1327051336">
    <w:abstractNumId w:val="46"/>
  </w:num>
  <w:num w:numId="31" w16cid:durableId="1116634346">
    <w:abstractNumId w:val="14"/>
  </w:num>
  <w:num w:numId="32" w16cid:durableId="12061379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0800922">
    <w:abstractNumId w:val="51"/>
  </w:num>
  <w:num w:numId="34" w16cid:durableId="118459305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060432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3310599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156460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8684470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5905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03261913">
    <w:abstractNumId w:val="28"/>
  </w:num>
  <w:num w:numId="41" w16cid:durableId="8622864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2418854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465124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34276788">
    <w:abstractNumId w:val="41"/>
  </w:num>
  <w:num w:numId="45" w16cid:durableId="411321216">
    <w:abstractNumId w:val="7"/>
  </w:num>
  <w:num w:numId="46" w16cid:durableId="1214316866">
    <w:abstractNumId w:val="38"/>
  </w:num>
  <w:num w:numId="47" w16cid:durableId="275601504">
    <w:abstractNumId w:val="47"/>
  </w:num>
  <w:num w:numId="48" w16cid:durableId="1170757641">
    <w:abstractNumId w:val="32"/>
  </w:num>
  <w:num w:numId="49" w16cid:durableId="1430852902">
    <w:abstractNumId w:val="15"/>
  </w:num>
  <w:num w:numId="50" w16cid:durableId="1356611523">
    <w:abstractNumId w:val="44"/>
  </w:num>
  <w:num w:numId="51" w16cid:durableId="949552619">
    <w:abstractNumId w:val="6"/>
  </w:num>
  <w:num w:numId="52" w16cid:durableId="926961749">
    <w:abstractNumId w:val="42"/>
  </w:num>
  <w:num w:numId="53" w16cid:durableId="1284532041">
    <w:abstractNumId w:val="50"/>
  </w:num>
  <w:num w:numId="54" w16cid:durableId="715550179">
    <w:abstractNumId w:val="16"/>
  </w:num>
  <w:num w:numId="55" w16cid:durableId="278877126">
    <w:abstractNumId w:val="8"/>
  </w:num>
  <w:num w:numId="56" w16cid:durableId="1837646921">
    <w:abstractNumId w:val="0"/>
  </w:num>
  <w:num w:numId="57" w16cid:durableId="1634020967">
    <w:abstractNumId w:val="2"/>
  </w:num>
  <w:num w:numId="58" w16cid:durableId="866914431">
    <w:abstractNumId w:val="19"/>
  </w:num>
  <w:num w:numId="59" w16cid:durableId="7371230">
    <w:abstractNumId w:val="24"/>
  </w:num>
  <w:num w:numId="60" w16cid:durableId="107744477">
    <w:abstractNumId w:val="27"/>
  </w:num>
  <w:num w:numId="61" w16cid:durableId="1731346716">
    <w:abstractNumId w:val="20"/>
  </w:num>
  <w:num w:numId="62" w16cid:durableId="185750766">
    <w:abstractNumId w:val="52"/>
  </w:num>
  <w:num w:numId="63" w16cid:durableId="1579483940">
    <w:abstractNumId w:val="21"/>
  </w:num>
  <w:num w:numId="64" w16cid:durableId="1883134099">
    <w:abstractNumId w:val="35"/>
  </w:num>
  <w:num w:numId="65" w16cid:durableId="1618608630">
    <w:abstractNumId w:val="48"/>
  </w:num>
  <w:num w:numId="66" w16cid:durableId="1992832265">
    <w:abstractNumId w:val="36"/>
  </w:num>
  <w:num w:numId="67" w16cid:durableId="208367697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DBD"/>
    <w:rsid w:val="00020391"/>
    <w:rsid w:val="00071B89"/>
    <w:rsid w:val="0007310A"/>
    <w:rsid w:val="00074D81"/>
    <w:rsid w:val="000B728A"/>
    <w:rsid w:val="001E2CD9"/>
    <w:rsid w:val="0022258E"/>
    <w:rsid w:val="0024047D"/>
    <w:rsid w:val="002804DD"/>
    <w:rsid w:val="00336D1E"/>
    <w:rsid w:val="00396FE8"/>
    <w:rsid w:val="003C4C46"/>
    <w:rsid w:val="0043556A"/>
    <w:rsid w:val="00486A87"/>
    <w:rsid w:val="004915C7"/>
    <w:rsid w:val="004B0FA8"/>
    <w:rsid w:val="0053034F"/>
    <w:rsid w:val="00573E0F"/>
    <w:rsid w:val="00653295"/>
    <w:rsid w:val="00660B86"/>
    <w:rsid w:val="00667239"/>
    <w:rsid w:val="006726E8"/>
    <w:rsid w:val="00681AAD"/>
    <w:rsid w:val="006E789D"/>
    <w:rsid w:val="00706C25"/>
    <w:rsid w:val="00725C53"/>
    <w:rsid w:val="007A0CB9"/>
    <w:rsid w:val="007A0CD2"/>
    <w:rsid w:val="007A3EFC"/>
    <w:rsid w:val="007B1634"/>
    <w:rsid w:val="007B2412"/>
    <w:rsid w:val="00821967"/>
    <w:rsid w:val="00835F3B"/>
    <w:rsid w:val="00871AD2"/>
    <w:rsid w:val="0088248C"/>
    <w:rsid w:val="00887DCD"/>
    <w:rsid w:val="00891DBD"/>
    <w:rsid w:val="008A1B72"/>
    <w:rsid w:val="008A7919"/>
    <w:rsid w:val="008D3EC4"/>
    <w:rsid w:val="008E3B55"/>
    <w:rsid w:val="00982202"/>
    <w:rsid w:val="00984B4F"/>
    <w:rsid w:val="009E626D"/>
    <w:rsid w:val="00A41798"/>
    <w:rsid w:val="00AC100C"/>
    <w:rsid w:val="00B30514"/>
    <w:rsid w:val="00B378EF"/>
    <w:rsid w:val="00B46252"/>
    <w:rsid w:val="00B712D6"/>
    <w:rsid w:val="00C219C5"/>
    <w:rsid w:val="00C30736"/>
    <w:rsid w:val="00CB6EF6"/>
    <w:rsid w:val="00CC043A"/>
    <w:rsid w:val="00CF6B7D"/>
    <w:rsid w:val="00D0078A"/>
    <w:rsid w:val="00D46DB7"/>
    <w:rsid w:val="00D53A91"/>
    <w:rsid w:val="00DA2DCB"/>
    <w:rsid w:val="00DB0799"/>
    <w:rsid w:val="00DE4993"/>
    <w:rsid w:val="00E04102"/>
    <w:rsid w:val="00E31240"/>
    <w:rsid w:val="00E4032D"/>
    <w:rsid w:val="00E65F9C"/>
    <w:rsid w:val="00E86A80"/>
    <w:rsid w:val="00EA1663"/>
    <w:rsid w:val="00EB02AC"/>
    <w:rsid w:val="00EC06D0"/>
    <w:rsid w:val="00EE4D5F"/>
    <w:rsid w:val="00F5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0F89E"/>
  <w15:docId w15:val="{1D45F7A6-DF79-468A-B7AA-4C5B43A1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67239"/>
    <w:pPr>
      <w:keepNext/>
      <w:keepLines/>
      <w:suppressAutoHyphens w:val="0"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7239"/>
    <w:pPr>
      <w:keepNext/>
      <w:keepLines/>
      <w:suppressAutoHyphens w:val="0"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7239"/>
    <w:pPr>
      <w:keepNext/>
      <w:keepLines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7239"/>
    <w:pPr>
      <w:keepNext/>
      <w:keepLines/>
      <w:suppressAutoHyphens w:val="0"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7239"/>
    <w:pPr>
      <w:keepNext/>
      <w:keepLines/>
      <w:suppressAutoHyphens w:val="0"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7239"/>
    <w:pPr>
      <w:keepNext/>
      <w:keepLines/>
      <w:suppressAutoHyphens w:val="0"/>
      <w:spacing w:before="4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7239"/>
    <w:pPr>
      <w:keepNext/>
      <w:keepLines/>
      <w:suppressAutoHyphens w:val="0"/>
      <w:spacing w:before="4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7239"/>
    <w:pPr>
      <w:keepNext/>
      <w:keepLines/>
      <w:suppressAutoHyphens w:val="0"/>
      <w:spacing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7239"/>
    <w:pPr>
      <w:keepNext/>
      <w:keepLines/>
      <w:suppressAutoHyphens w:val="0"/>
      <w:spacing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891DBD"/>
    <w:rPr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qFormat/>
    <w:rsid w:val="00891D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46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62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462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462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E65F9C"/>
    <w:pPr>
      <w:spacing w:after="200" w:line="276" w:lineRule="auto"/>
    </w:pPr>
    <w:rPr>
      <w:rFonts w:eastAsia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5F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F9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basedOn w:val="Domylnaczcionkaakapitu"/>
    <w:link w:val="Nagwek1"/>
    <w:rsid w:val="0066723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723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723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7239"/>
    <w:rPr>
      <w:rFonts w:eastAsiaTheme="majorEastAsia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7239"/>
    <w:rPr>
      <w:rFonts w:eastAsiaTheme="majorEastAsia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72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72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72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72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723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672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7239"/>
    <w:pPr>
      <w:numPr>
        <w:ilvl w:val="1"/>
      </w:numPr>
      <w:suppressAutoHyphens w:val="0"/>
      <w:spacing w:after="20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6672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7239"/>
    <w:pPr>
      <w:suppressAutoHyphens w:val="0"/>
      <w:spacing w:before="160" w:after="20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66723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667239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723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7239"/>
    <w:rPr>
      <w:i/>
      <w:iCs/>
      <w:color w:val="365F9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7239"/>
    <w:rPr>
      <w:b/>
      <w:bCs/>
      <w:smallCaps/>
      <w:color w:val="365F91" w:themeColor="accent1" w:themeShade="BF"/>
      <w:spacing w:val="5"/>
    </w:rPr>
  </w:style>
  <w:style w:type="table" w:styleId="Tabela-Siatka">
    <w:name w:val="Table Grid"/>
    <w:basedOn w:val="Standardowy"/>
    <w:uiPriority w:val="39"/>
    <w:rsid w:val="00667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67239"/>
    <w:pPr>
      <w:suppressAutoHyphens w:val="0"/>
      <w:ind w:left="360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72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67239"/>
    <w:pPr>
      <w:suppressAutoHyphens w:val="0"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67239"/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667239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6672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672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667239"/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667239"/>
    <w:rPr>
      <w:sz w:val="16"/>
      <w:szCs w:val="16"/>
    </w:rPr>
  </w:style>
  <w:style w:type="character" w:customStyle="1" w:styleId="StopkaZnak1">
    <w:name w:val="Stopka Znak1"/>
    <w:basedOn w:val="Domylnaczcionkaakapitu"/>
    <w:uiPriority w:val="99"/>
    <w:semiHidden/>
    <w:rsid w:val="006672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667239"/>
    <w:pPr>
      <w:suppressAutoHyphens w:val="0"/>
      <w:ind w:left="360"/>
      <w:jc w:val="both"/>
    </w:pPr>
    <w:rPr>
      <w:sz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67239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31">
    <w:name w:val="Tekst podstawowy 31"/>
    <w:basedOn w:val="Normalny"/>
    <w:next w:val="Tekstpodstawowy3"/>
    <w:uiPriority w:val="99"/>
    <w:unhideWhenUsed/>
    <w:qFormat/>
    <w:rsid w:val="00667239"/>
    <w:pPr>
      <w:suppressAutoHyphens w:val="0"/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67239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Hipercze1">
    <w:name w:val="Hiperłącze1"/>
    <w:basedOn w:val="Domylnaczcionkaakapitu"/>
    <w:uiPriority w:val="99"/>
    <w:unhideWhenUsed/>
    <w:rsid w:val="00667239"/>
    <w:rPr>
      <w:color w:val="0563C1"/>
      <w:u w:val="single"/>
    </w:rPr>
  </w:style>
  <w:style w:type="table" w:customStyle="1" w:styleId="Tabela-Siatka1">
    <w:name w:val="Tabela - Siatka1"/>
    <w:basedOn w:val="Standardowy"/>
    <w:next w:val="Tabela-Siatka"/>
    <w:rsid w:val="00667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Domylnaczcionkaakapitu"/>
    <w:rsid w:val="00667239"/>
  </w:style>
  <w:style w:type="character" w:styleId="Odwoaniedokomentarza">
    <w:name w:val="annotation reference"/>
    <w:basedOn w:val="Domylnaczcionkaakapitu"/>
    <w:uiPriority w:val="99"/>
    <w:semiHidden/>
    <w:unhideWhenUsed/>
    <w:rsid w:val="006672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239"/>
    <w:pPr>
      <w:suppressAutoHyphens w:val="0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2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2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2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67239"/>
    <w:rPr>
      <w:color w:val="954F72"/>
      <w:u w:val="single"/>
    </w:rPr>
  </w:style>
  <w:style w:type="paragraph" w:customStyle="1" w:styleId="font5">
    <w:name w:val="font5"/>
    <w:basedOn w:val="Normalny"/>
    <w:rsid w:val="00667239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pl-PL"/>
    </w:rPr>
  </w:style>
  <w:style w:type="paragraph" w:customStyle="1" w:styleId="font6">
    <w:name w:val="font6"/>
    <w:basedOn w:val="Normalny"/>
    <w:rsid w:val="00667239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pl-PL"/>
    </w:rPr>
  </w:style>
  <w:style w:type="paragraph" w:customStyle="1" w:styleId="font7">
    <w:name w:val="font7"/>
    <w:basedOn w:val="Normalny"/>
    <w:rsid w:val="00667239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pl-PL"/>
    </w:rPr>
  </w:style>
  <w:style w:type="paragraph" w:customStyle="1" w:styleId="xl63">
    <w:name w:val="xl63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64">
    <w:name w:val="xl64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65">
    <w:name w:val="xl65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66">
    <w:name w:val="xl66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67">
    <w:name w:val="xl67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69">
    <w:name w:val="xl69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70">
    <w:name w:val="xl70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71">
    <w:name w:val="xl71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72">
    <w:name w:val="xl72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73">
    <w:name w:val="xl73"/>
    <w:basedOn w:val="Normalny"/>
    <w:rsid w:val="00667239"/>
    <w:pPr>
      <w:shd w:val="clear" w:color="000000" w:fill="E7E6E6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5">
    <w:name w:val="xl75"/>
    <w:basedOn w:val="Normalny"/>
    <w:rsid w:val="00667239"/>
    <w:pPr>
      <w:pBdr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eastAsia="pl-PL"/>
    </w:rPr>
  </w:style>
  <w:style w:type="paragraph" w:customStyle="1" w:styleId="xl76">
    <w:name w:val="xl76"/>
    <w:basedOn w:val="Normalny"/>
    <w:rsid w:val="00667239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eastAsia="pl-PL"/>
    </w:rPr>
  </w:style>
  <w:style w:type="paragraph" w:customStyle="1" w:styleId="xl77">
    <w:name w:val="xl77"/>
    <w:basedOn w:val="Normalny"/>
    <w:rsid w:val="0066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78">
    <w:name w:val="xl78"/>
    <w:basedOn w:val="Normalny"/>
    <w:rsid w:val="00667239"/>
    <w:pPr>
      <w:pBdr>
        <w:left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79">
    <w:name w:val="xl79"/>
    <w:basedOn w:val="Normalny"/>
    <w:rsid w:val="006672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80">
    <w:name w:val="xl80"/>
    <w:basedOn w:val="Normalny"/>
    <w:rsid w:val="0066723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66723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2">
    <w:name w:val="xl82"/>
    <w:basedOn w:val="Normalny"/>
    <w:rsid w:val="0066723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66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667239"/>
    <w:pPr>
      <w:pBdr>
        <w:left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6672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6">
    <w:name w:val="xl86"/>
    <w:basedOn w:val="Normalny"/>
    <w:rsid w:val="0066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87">
    <w:name w:val="xl87"/>
    <w:basedOn w:val="Normalny"/>
    <w:rsid w:val="00667239"/>
    <w:pPr>
      <w:pBdr>
        <w:left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88">
    <w:name w:val="xl88"/>
    <w:basedOn w:val="Normalny"/>
    <w:rsid w:val="006672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89">
    <w:name w:val="xl89"/>
    <w:basedOn w:val="Normalny"/>
    <w:rsid w:val="0066723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90">
    <w:name w:val="xl90"/>
    <w:basedOn w:val="Normalny"/>
    <w:rsid w:val="0066723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91">
    <w:name w:val="xl91"/>
    <w:basedOn w:val="Normalny"/>
    <w:rsid w:val="0066723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92">
    <w:name w:val="xl92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66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6">
    <w:name w:val="xl96"/>
    <w:basedOn w:val="Normalny"/>
    <w:rsid w:val="00667239"/>
    <w:pPr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eastAsia="pl-PL"/>
    </w:rPr>
  </w:style>
  <w:style w:type="paragraph" w:customStyle="1" w:styleId="xl97">
    <w:name w:val="xl97"/>
    <w:basedOn w:val="Normalny"/>
    <w:rsid w:val="00667239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rsid w:val="00667239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eastAsia="pl-PL"/>
    </w:rPr>
  </w:style>
  <w:style w:type="paragraph" w:customStyle="1" w:styleId="xl99">
    <w:name w:val="xl99"/>
    <w:basedOn w:val="Normalny"/>
    <w:rsid w:val="00667239"/>
    <w:pPr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100">
    <w:name w:val="xl100"/>
    <w:basedOn w:val="Normalny"/>
    <w:rsid w:val="00667239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101">
    <w:name w:val="xl101"/>
    <w:basedOn w:val="Normalny"/>
    <w:rsid w:val="00667239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character" w:styleId="Pogrubienie">
    <w:name w:val="Strong"/>
    <w:basedOn w:val="Domylnaczcionkaakapitu"/>
    <w:uiPriority w:val="22"/>
    <w:qFormat/>
    <w:rsid w:val="00667239"/>
    <w:rPr>
      <w:b/>
      <w:bCs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67239"/>
    <w:pPr>
      <w:suppressAutoHyphens w:val="0"/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Tekstpodstawowy3Znak2">
    <w:name w:val="Tekst podstawowy 3 Znak2"/>
    <w:basedOn w:val="Domylnaczcionkaakapitu"/>
    <w:uiPriority w:val="99"/>
    <w:semiHidden/>
    <w:rsid w:val="0066723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7239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723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7239"/>
    <w:rPr>
      <w:vertAlign w:val="superscript"/>
    </w:rPr>
  </w:style>
  <w:style w:type="character" w:styleId="Numerwiersza">
    <w:name w:val="line number"/>
    <w:basedOn w:val="Domylnaczcionkaakapitu"/>
    <w:uiPriority w:val="99"/>
    <w:semiHidden/>
    <w:unhideWhenUsed/>
    <w:rsid w:val="00667239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qFormat/>
    <w:locked/>
    <w:rsid w:val="00B30514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4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QmFHbUF2MW1Xd3dVYWd2ZUNma3NlVnV0QTlwZGp4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icNDtjMLwEpx4uUtkyGucsuAnJmeeE6rYNoYaczcyeU=</DigestValue>
      </Reference>
      <Reference URI="#INFO">
        <DigestMethod Algorithm="http://www.w3.org/2001/04/xmlenc#sha256"/>
        <DigestValue>7fGTULKw1c4udCqoBiszUP/uO5D7MaMYq+Rav0K/86w=</DigestValue>
      </Reference>
    </SignedInfo>
    <SignatureValue>Ep5gFglEVOgkH/dhNEM2BQ7cnyTCglVr8cacIjr6mA+MdzVxcBVFnR26TjGXBwX3vh8/YJ+QIrc+ahVFc1mtdA==</SignatureValue>
    <Object Id="INFO">
      <ArrayOfString xmlns:xsd="http://www.w3.org/2001/XMLSchema" xmlns:xsi="http://www.w3.org/2001/XMLSchema-instance" xmlns="">
        <string>gBaGmAv1mWwwUagveCfkseVutA9pdjxO</string>
      </ArrayOfString>
    </Object>
  </Signature>
</WrappedLabelInfo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19B9C73-C588-436B-9FA4-7AEDAE3227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8D0ED2-8B4D-4866-80EA-C6E08E5A0DF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92DF5707-C038-4DFA-9899-D09D953E511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</Pages>
  <Words>2261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Rosińska Katarzyna</dc:creator>
  <cp:lastModifiedBy>Dane Ukryte</cp:lastModifiedBy>
  <cp:revision>9</cp:revision>
  <cp:lastPrinted>2026-04-03T09:50:00Z</cp:lastPrinted>
  <dcterms:created xsi:type="dcterms:W3CDTF">2026-04-03T05:46:00Z</dcterms:created>
  <dcterms:modified xsi:type="dcterms:W3CDTF">2026-04-03T09:50:00Z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4c37adcf-e14e-451b-90d6-f10f2bb94ef3</vt:lpwstr>
  </property>
  <property fmtid="{D5CDD505-2E9C-101B-9397-08002B2CF9AE}" pid="3" name="bjSaver">
    <vt:lpwstr>KrHIpPXs0zrXs1rcQm84oXeBsfTR1qdX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Rosińska Katarzyna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IP">
    <vt:lpwstr>10.122.200.77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[]</vt:lpwstr>
  </property>
</Properties>
</file>